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8BB07" w14:textId="77777777" w:rsidR="000F363B" w:rsidRDefault="000F363B">
      <w:pPr>
        <w:autoSpaceDE w:val="0"/>
        <w:autoSpaceDN w:val="0"/>
        <w:spacing w:after="78" w:line="220" w:lineRule="exact"/>
      </w:pPr>
    </w:p>
    <w:p w14:paraId="146E0255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5B5C433B" w14:textId="77777777" w:rsidR="000F363B" w:rsidRPr="00F949BF" w:rsidRDefault="00F949BF">
      <w:pPr>
        <w:autoSpaceDE w:val="0"/>
        <w:autoSpaceDN w:val="0"/>
        <w:spacing w:before="346" w:after="0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7D8C0BCA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00AD5107" w14:textId="77777777" w:rsidR="000F363B" w:rsidRPr="00F949BF" w:rsidRDefault="00F949BF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140A2AC6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6517AE5E" w14:textId="77777777" w:rsidR="000F363B" w:rsidRPr="00F949BF" w:rsidRDefault="00F949B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8893994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372DACE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840C3DE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7A6C383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13A74458" w14:textId="77777777" w:rsidR="000F363B" w:rsidRPr="00F949BF" w:rsidRDefault="00F949BF">
      <w:pPr>
        <w:autoSpaceDE w:val="0"/>
        <w:autoSpaceDN w:val="0"/>
        <w:spacing w:before="178" w:after="0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2F5AFF3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66BB7CB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1D76E1A2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74BAB321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p w14:paraId="3976EA6E" w14:textId="77777777" w:rsidR="000F363B" w:rsidRPr="00F949BF" w:rsidRDefault="00F949B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14:paraId="220C581A" w14:textId="77777777" w:rsidR="000F363B" w:rsidRPr="00F949BF" w:rsidRDefault="00F949BF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4E9CA4A0" w14:textId="77777777" w:rsidR="000F363B" w:rsidRPr="00F949BF" w:rsidRDefault="00F949BF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6A647D64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3 классе отводится 4 часа в неделю, всего 136 часов.</w:t>
      </w:r>
    </w:p>
    <w:p w14:paraId="2C2B5B6B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14:paraId="165ED58A" w14:textId="77777777" w:rsidR="000F363B" w:rsidRPr="00F949BF" w:rsidRDefault="000F363B">
      <w:pPr>
        <w:autoSpaceDE w:val="0"/>
        <w:autoSpaceDN w:val="0"/>
        <w:spacing w:after="78" w:line="220" w:lineRule="exact"/>
        <w:rPr>
          <w:lang w:val="ru-RU"/>
        </w:rPr>
      </w:pPr>
    </w:p>
    <w:p w14:paraId="4F32D56A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C322BE1" w14:textId="77777777" w:rsidR="000F363B" w:rsidRPr="00F949BF" w:rsidRDefault="00F949BF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BCA57EA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14:paraId="7C9B8B8A" w14:textId="77777777" w:rsidR="000F363B" w:rsidRPr="00F949BF" w:rsidRDefault="00F949BF">
      <w:pPr>
        <w:autoSpaceDE w:val="0"/>
        <w:autoSpaceDN w:val="0"/>
        <w:spacing w:before="118" w:after="0" w:line="271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76451DA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Масса (единица массы — грамм); соотношение между килограммом и граммом; отношение«тяжелее/легче на/в».</w:t>
      </w:r>
    </w:p>
    <w:p w14:paraId="54904918" w14:textId="77777777" w:rsidR="000F363B" w:rsidRPr="00F949BF" w:rsidRDefault="00F949B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Стоимость (единицы — рубль, копейка); установление отношения «дороже/дешевле на/в».</w:t>
      </w:r>
    </w:p>
    <w:p w14:paraId="3E50F011" w14:textId="77777777" w:rsidR="000F363B" w:rsidRPr="00F949BF" w:rsidRDefault="00F949BF">
      <w:pPr>
        <w:autoSpaceDE w:val="0"/>
        <w:autoSpaceDN w:val="0"/>
        <w:spacing w:before="7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Соотношение «цена, количество, стоимость» в практической ситуации.</w:t>
      </w:r>
    </w:p>
    <w:p w14:paraId="4216878E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Время (единица времени — секунда); установление отношения «быстрее/медленнее на/в».</w:t>
      </w:r>
    </w:p>
    <w:p w14:paraId="755B2215" w14:textId="77777777" w:rsidR="000F363B" w:rsidRPr="00F949BF" w:rsidRDefault="00F949BF">
      <w:pPr>
        <w:autoSpaceDE w:val="0"/>
        <w:autoSpaceDN w:val="0"/>
        <w:spacing w:before="7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Соотношение «начало, окончание, продолжительность события» в практической ситуации.</w:t>
      </w:r>
    </w:p>
    <w:p w14:paraId="4437751E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E94D28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E5E05BF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14:paraId="080F55C5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4F5A10D3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Письменное сложение, вычитание чисел в пределах 1000. Действия с числами 0 и 1.</w:t>
      </w:r>
    </w:p>
    <w:p w14:paraId="4D445993" w14:textId="77777777" w:rsidR="000F363B" w:rsidRPr="00F949BF" w:rsidRDefault="00F949B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22D3DF5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Переместительное, сочетательное свойства сложения, умножения при вычислениях.</w:t>
      </w:r>
    </w:p>
    <w:p w14:paraId="2CAECCE0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Нахождение неизвестного компонента арифметического действия.</w:t>
      </w:r>
    </w:p>
    <w:p w14:paraId="48F6844B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343DFFB2" w14:textId="77777777" w:rsidR="000F363B" w:rsidRPr="00F949BF" w:rsidRDefault="00F949B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Однородные величины: сложение и вычитание.</w:t>
      </w:r>
    </w:p>
    <w:p w14:paraId="49873052" w14:textId="77777777" w:rsidR="000F363B" w:rsidRPr="00F949BF" w:rsidRDefault="00F949BF">
      <w:pPr>
        <w:autoSpaceDE w:val="0"/>
        <w:autoSpaceDN w:val="0"/>
        <w:spacing w:before="264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14:paraId="62559FC4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81" w:lineRule="auto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F949BF">
        <w:rPr>
          <w:lang w:val="ru-RU"/>
        </w:rPr>
        <w:br/>
      </w: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9DF0437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4BB15592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6D2CA697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64FFE5EA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Периметр многоугольника: измерение, вычисление, запись равенства.</w:t>
      </w:r>
    </w:p>
    <w:p w14:paraId="482433F9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FEABBDD" w14:textId="77777777" w:rsidR="000F363B" w:rsidRPr="00F949BF" w:rsidRDefault="000F363B">
      <w:pPr>
        <w:autoSpaceDE w:val="0"/>
        <w:autoSpaceDN w:val="0"/>
        <w:spacing w:after="72" w:line="220" w:lineRule="exact"/>
        <w:rPr>
          <w:lang w:val="ru-RU"/>
        </w:rPr>
      </w:pPr>
    </w:p>
    <w:p w14:paraId="5B35D00C" w14:textId="77777777" w:rsidR="000F363B" w:rsidRPr="00F949BF" w:rsidRDefault="00F949BF">
      <w:pPr>
        <w:autoSpaceDE w:val="0"/>
        <w:autoSpaceDN w:val="0"/>
        <w:spacing w:after="0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3A7B3021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14:paraId="22F23EAD" w14:textId="77777777" w:rsidR="000F363B" w:rsidRPr="00F949BF" w:rsidRDefault="00F949BF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Классификация объектов по двум признакам.</w:t>
      </w:r>
    </w:p>
    <w:p w14:paraId="425B40C6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1D0C22C" w14:textId="77777777" w:rsidR="000F363B" w:rsidRPr="00F949BF" w:rsidRDefault="00F949BF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00B5EE73" w14:textId="77777777" w:rsidR="000F363B" w:rsidRPr="00F949BF" w:rsidRDefault="00F949BF">
      <w:pPr>
        <w:autoSpaceDE w:val="0"/>
        <w:autoSpaceDN w:val="0"/>
        <w:spacing w:before="72" w:after="0" w:line="262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5E896AC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58D2F6B7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14:paraId="304FB149" w14:textId="77777777" w:rsidR="000F363B" w:rsidRPr="00F949BF" w:rsidRDefault="00F949BF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7C50F916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4970AA57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0243B46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7A6DBE38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F275784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использовать разные приёмы и алгоритмы вычисления; </w:t>
      </w:r>
    </w:p>
    <w:p w14:paraId="03554663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7979F8DC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574D1944" w14:textId="77777777" w:rsidR="000F363B" w:rsidRPr="00F949BF" w:rsidRDefault="00F949B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последовательность событий, действий сюжета текстовой задачи.</w:t>
      </w:r>
    </w:p>
    <w:p w14:paraId="43CF3486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14:paraId="7F1EC4F4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информацию, представленную в разных формах; </w:t>
      </w:r>
    </w:p>
    <w:p w14:paraId="5A76C165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18E62A2B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50EC6B5E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18DFD463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5DE38845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7CEFA2A5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2" w:right="706" w:bottom="476" w:left="666" w:header="720" w:footer="720" w:gutter="0"/>
          <w:cols w:space="720" w:equalWidth="0">
            <w:col w:w="10528" w:space="0"/>
          </w:cols>
          <w:docGrid w:linePitch="360"/>
        </w:sectPr>
      </w:pPr>
    </w:p>
    <w:p w14:paraId="103F7D25" w14:textId="77777777" w:rsidR="000F363B" w:rsidRPr="00F949BF" w:rsidRDefault="000F363B">
      <w:pPr>
        <w:autoSpaceDE w:val="0"/>
        <w:autoSpaceDN w:val="0"/>
        <w:spacing w:after="108" w:line="220" w:lineRule="exact"/>
        <w:rPr>
          <w:lang w:val="ru-RU"/>
        </w:rPr>
      </w:pPr>
    </w:p>
    <w:p w14:paraId="6EB0A8D0" w14:textId="77777777" w:rsidR="000F363B" w:rsidRPr="00F949BF" w:rsidRDefault="00F949BF">
      <w:pPr>
        <w:autoSpaceDE w:val="0"/>
        <w:autoSpaceDN w:val="0"/>
        <w:spacing w:after="0" w:line="334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строить речевые высказывания для решения задач; составлять текстовую задачу;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практической ситуацией;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ошибок в ходе и результате выполнения вычисления.</w:t>
      </w:r>
    </w:p>
    <w:p w14:paraId="0A49327F" w14:textId="77777777" w:rsidR="000F363B" w:rsidRPr="00F949BF" w:rsidRDefault="00F949BF">
      <w:pPr>
        <w:autoSpaceDE w:val="0"/>
        <w:autoSpaceDN w:val="0"/>
        <w:spacing w:before="178" w:after="0" w:line="367" w:lineRule="auto"/>
        <w:ind w:left="240" w:hanging="24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проверять ход и результат выполнения действия;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вести поиск ошибок, характеризовать их и исправлять;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ответ (вывод), подтверждать его объяснением, расчётами;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3522DA39" w14:textId="77777777" w:rsidR="000F363B" w:rsidRPr="00F949BF" w:rsidRDefault="00F949BF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совместно прикидку и оценку результата выполнения общей работы.</w:t>
      </w:r>
    </w:p>
    <w:p w14:paraId="151A9D5E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28" w:right="720" w:bottom="1440" w:left="846" w:header="720" w:footer="720" w:gutter="0"/>
          <w:cols w:space="720" w:equalWidth="0">
            <w:col w:w="10334" w:space="0"/>
          </w:cols>
          <w:docGrid w:linePitch="360"/>
        </w:sectPr>
      </w:pPr>
    </w:p>
    <w:p w14:paraId="3913DEC3" w14:textId="77777777" w:rsidR="000F363B" w:rsidRPr="00F949BF" w:rsidRDefault="000F363B">
      <w:pPr>
        <w:autoSpaceDE w:val="0"/>
        <w:autoSpaceDN w:val="0"/>
        <w:spacing w:after="78" w:line="220" w:lineRule="exact"/>
        <w:rPr>
          <w:lang w:val="ru-RU"/>
        </w:rPr>
      </w:pPr>
    </w:p>
    <w:p w14:paraId="4A55C0D9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56D40EC9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1993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909ED1B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5CD9C9F9" w14:textId="77777777" w:rsidR="000F363B" w:rsidRPr="00F949BF" w:rsidRDefault="00F949B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2A2632E5" w14:textId="77777777" w:rsidR="000F363B" w:rsidRPr="00F949BF" w:rsidRDefault="00F949B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67B4214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11A2A64D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27D291D2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5430E175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724619D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065B6E1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7C9AEF05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5ED09963" w14:textId="77777777" w:rsidR="000F363B" w:rsidRPr="00F949BF" w:rsidRDefault="00F949BF">
      <w:pPr>
        <w:autoSpaceDE w:val="0"/>
        <w:autoSpaceDN w:val="0"/>
        <w:spacing w:before="324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03994D80" w14:textId="77777777" w:rsidR="000F363B" w:rsidRPr="00F949BF" w:rsidRDefault="00F949BF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2B3ED582" w14:textId="77777777" w:rsidR="000F363B" w:rsidRPr="00F949BF" w:rsidRDefault="00F949BF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2491A3EF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14:paraId="024ADB26" w14:textId="77777777" w:rsidR="000F363B" w:rsidRPr="00F949BF" w:rsidRDefault="00F949BF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0CC5F3A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12240DE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3A1F4946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D4ADBB5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1BDB85AC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FA3E5EF" w14:textId="77777777" w:rsidR="000F363B" w:rsidRPr="00F949BF" w:rsidRDefault="000F363B">
      <w:pPr>
        <w:autoSpaceDE w:val="0"/>
        <w:autoSpaceDN w:val="0"/>
        <w:spacing w:after="132" w:line="220" w:lineRule="exact"/>
        <w:rPr>
          <w:lang w:val="ru-RU"/>
        </w:rPr>
      </w:pPr>
    </w:p>
    <w:p w14:paraId="5DB8E27B" w14:textId="77777777" w:rsidR="000F363B" w:rsidRPr="00F949BF" w:rsidRDefault="00F949BF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18D56EAA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4F032B66" w14:textId="77777777" w:rsidR="000F363B" w:rsidRPr="00F949BF" w:rsidRDefault="00F949B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14:paraId="47A4D85F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14:paraId="1A0D9911" w14:textId="77777777" w:rsidR="000F363B" w:rsidRPr="00F949BF" w:rsidRDefault="00F949BF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16B5F1E0" w14:textId="77777777" w:rsidR="000F363B" w:rsidRPr="00F949BF" w:rsidRDefault="00F949BF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5D0CE9E7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5376205A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5C409F0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7CBE35F1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28286533" w14:textId="77777777" w:rsidR="000F363B" w:rsidRPr="00F949BF" w:rsidRDefault="00F949BF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0BF18BD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14:paraId="2E24E1E1" w14:textId="77777777" w:rsidR="000F363B" w:rsidRPr="00F949BF" w:rsidRDefault="00F949BF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57FA38B2" w14:textId="77777777" w:rsidR="000F363B" w:rsidRPr="00F949BF" w:rsidRDefault="00F949BF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55DFB34" w14:textId="77777777" w:rsidR="000F363B" w:rsidRPr="00F949BF" w:rsidRDefault="00F949BF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17ABB00" w14:textId="77777777" w:rsidR="000F363B" w:rsidRPr="00F949BF" w:rsidRDefault="00F949BF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C64E949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</w:p>
    <w:p w14:paraId="165659C8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09BF1358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255C79A" w14:textId="77777777" w:rsidR="000F363B" w:rsidRPr="00F949BF" w:rsidRDefault="00F949BF">
      <w:pPr>
        <w:autoSpaceDE w:val="0"/>
        <w:autoSpaceDN w:val="0"/>
        <w:spacing w:before="19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14:paraId="2FD70E00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840F289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1EA56F20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14:paraId="4BA4F40B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12332689" w14:textId="77777777" w:rsidR="000F363B" w:rsidRPr="00F949BF" w:rsidRDefault="00F949B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4F5A15C2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4E0191F6" w14:textId="77777777" w:rsidR="000F363B" w:rsidRPr="00F949BF" w:rsidRDefault="000F363B">
      <w:pPr>
        <w:autoSpaceDE w:val="0"/>
        <w:autoSpaceDN w:val="0"/>
        <w:spacing w:after="144" w:line="220" w:lineRule="exact"/>
        <w:rPr>
          <w:lang w:val="ru-RU"/>
        </w:rPr>
      </w:pPr>
    </w:p>
    <w:p w14:paraId="2D496615" w14:textId="77777777" w:rsidR="000F363B" w:rsidRPr="00F949BF" w:rsidRDefault="00F949BF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73DDF3B1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14:paraId="24DAB2C1" w14:textId="77777777" w:rsidR="000F363B" w:rsidRPr="00F949BF" w:rsidRDefault="00F949BF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5086DDA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5F6B38EF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2F7402AA" w14:textId="77777777" w:rsidR="000F363B" w:rsidRPr="00F949BF" w:rsidRDefault="00F949BF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1097056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0CB8265B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FA418EC" w14:textId="77777777" w:rsidR="000F363B" w:rsidRPr="00F949BF" w:rsidRDefault="00F949BF">
      <w:pPr>
        <w:autoSpaceDE w:val="0"/>
        <w:autoSpaceDN w:val="0"/>
        <w:spacing w:before="32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255CE17D" w14:textId="77777777" w:rsidR="000F363B" w:rsidRPr="00F949BF" w:rsidRDefault="00F949BF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3 классе  обучающийся научится:</w:t>
      </w:r>
    </w:p>
    <w:p w14:paraId="77434462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упорядочивать числа в пределах 1000; </w:t>
      </w:r>
    </w:p>
    <w:p w14:paraId="6AA36AD8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1A46DB6E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2B5CC13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206CFB94" w14:textId="77777777" w:rsidR="000F363B" w:rsidRPr="00F949BF" w:rsidRDefault="00F949BF">
      <w:pPr>
        <w:autoSpaceDE w:val="0"/>
        <w:autoSpaceDN w:val="0"/>
        <w:spacing w:before="190" w:after="0" w:line="278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FFC10C5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неизвестный компонент арифметического действия; </w:t>
      </w:r>
    </w:p>
    <w:p w14:paraId="541C0B4A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52E9F8CA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преобразовывать одни единицы данной величины в другие; </w:t>
      </w:r>
    </w:p>
    <w:p w14:paraId="74FA2E3A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3CCC66E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прикидку и оценку результата измерений; </w:t>
      </w:r>
    </w:p>
    <w:p w14:paraId="08945AE7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3E6FFF20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64" w:right="700" w:bottom="482" w:left="666" w:header="720" w:footer="720" w:gutter="0"/>
          <w:cols w:space="720" w:equalWidth="0">
            <w:col w:w="10534" w:space="0"/>
          </w:cols>
          <w:docGrid w:linePitch="360"/>
        </w:sectPr>
      </w:pPr>
    </w:p>
    <w:p w14:paraId="699B32BC" w14:textId="77777777" w:rsidR="000F363B" w:rsidRPr="00F949BF" w:rsidRDefault="000F363B">
      <w:pPr>
        <w:autoSpaceDE w:val="0"/>
        <w:autoSpaceDN w:val="0"/>
        <w:spacing w:after="108" w:line="220" w:lineRule="exact"/>
        <w:rPr>
          <w:lang w:val="ru-RU"/>
        </w:rPr>
      </w:pPr>
    </w:p>
    <w:p w14:paraId="01F63469" w14:textId="77777777" w:rsidR="000F363B" w:rsidRPr="00F949BF" w:rsidRDefault="00F949BF">
      <w:pPr>
        <w:autoSpaceDE w:val="0"/>
        <w:autoSpaceDN w:val="0"/>
        <w:spacing w:after="0" w:line="348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называть, находить долю величины (половина, четверть);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величины, выраженные долями;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фигуры по площади (наложение, сопоставление числовых значений);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окружающего мира (например, расписание, режим работы), в предметах повседневной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(например, ярлык, этикетка);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структурировать информацию: заполнять простейшие таблицы по образцу;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выполнения учебного задания и следовать ему;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действия по алгоритму;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математические объекты (находить общее, различное, уникальное);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верное решение математической задачи. </w:t>
      </w:r>
    </w:p>
    <w:p w14:paraId="5D455903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4874C320" w14:textId="77777777" w:rsidR="000F363B" w:rsidRPr="00F949BF" w:rsidRDefault="000F363B">
      <w:pPr>
        <w:autoSpaceDE w:val="0"/>
        <w:autoSpaceDN w:val="0"/>
        <w:spacing w:after="64" w:line="220" w:lineRule="exact"/>
        <w:rPr>
          <w:lang w:val="ru-RU"/>
        </w:rPr>
      </w:pPr>
    </w:p>
    <w:p w14:paraId="426E76D8" w14:textId="77777777" w:rsidR="000F363B" w:rsidRDefault="00F949BF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0053F7CD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1C9B" w14:textId="77777777" w:rsidR="000F363B" w:rsidRDefault="00F949B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B81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C22B8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CB440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BD910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2FE2C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DC323" w14:textId="77777777" w:rsidR="000F363B" w:rsidRDefault="00F949BF">
            <w:pPr>
              <w:autoSpaceDE w:val="0"/>
              <w:autoSpaceDN w:val="0"/>
              <w:spacing w:before="78" w:after="0" w:line="250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F363B" w14:paraId="00F57438" w14:textId="77777777" w:rsidTr="00F949BF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561E09" w14:textId="77777777" w:rsidR="000F363B" w:rsidRDefault="000F363B"/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2CAF956" w14:textId="77777777" w:rsidR="000F363B" w:rsidRDefault="000F363B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CC5E10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1758A" w14:textId="5B497E35" w:rsidR="000F363B" w:rsidRPr="00574567" w:rsidRDefault="00574567" w:rsidP="004C4379">
            <w:pPr>
              <w:autoSpaceDE w:val="0"/>
              <w:autoSpaceDN w:val="0"/>
              <w:spacing w:before="78" w:after="0" w:line="245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4C437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6EE00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2538B0" w14:textId="77777777" w:rsidR="000F363B" w:rsidRDefault="000F363B"/>
        </w:tc>
        <w:tc>
          <w:tcPr>
            <w:tcW w:w="421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AFC84BD" w14:textId="77777777" w:rsidR="000F363B" w:rsidRDefault="000F363B"/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47D35DB" w14:textId="77777777" w:rsidR="000F363B" w:rsidRDefault="000F363B"/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287DB51" w14:textId="77777777" w:rsidR="000F363B" w:rsidRDefault="000F363B"/>
        </w:tc>
      </w:tr>
      <w:tr w:rsidR="000F363B" w14:paraId="139F1B5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827E3" w14:textId="77777777" w:rsidR="000F363B" w:rsidRDefault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0F363B" w:rsidRPr="00037C53" w14:paraId="002533F8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934E" w14:textId="77777777" w:rsidR="000F363B" w:rsidRDefault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ECFA" w14:textId="77777777" w:rsidR="000F363B" w:rsidRPr="00F949BF" w:rsidRDefault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C42443" w14:textId="77777777" w:rsidR="000F363B" w:rsidRPr="001D36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F87A" w14:textId="46A9CE30" w:rsidR="000F363B" w:rsidRPr="004B5D41" w:rsidRDefault="004B5D4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4DDE" w14:textId="2999A701" w:rsidR="000F363B" w:rsidRDefault="000F363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06B4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050C" w14:textId="77777777" w:rsidR="000F363B" w:rsidRPr="00F949BF" w:rsidRDefault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89F82" w14:textId="77777777" w:rsidR="000F363B" w:rsidRPr="00F949BF" w:rsidRDefault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924BE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7FC2BB2" w14:textId="4B035148" w:rsidR="000F363B" w:rsidRPr="005D1843" w:rsidRDefault="00037C53" w:rsidP="0057456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hyperlink r:id="rId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562B2772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5E9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4111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0F44A4" w14:textId="77777777" w:rsidR="00F949BF" w:rsidRPr="001D36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91967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05C62" w14:textId="06A8AA9B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FEE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F16E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4CDD2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D58E2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FF8C85C" w14:textId="63E7AB85" w:rsidR="00F949BF" w:rsidRPr="005D1843" w:rsidRDefault="00037C53" w:rsidP="00574567">
            <w:pPr>
              <w:rPr>
                <w:lang w:val="ru-RU"/>
              </w:rPr>
            </w:pPr>
            <w:hyperlink r:id="rId1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14:paraId="70A6378C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18D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63BF" w14:textId="77777777" w:rsidR="00F949BF" w:rsidRP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8D4AF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29305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EFFC1" w14:textId="0FA5BC9A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6804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32218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FBC85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368C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D90374D" w14:textId="58347758" w:rsidR="00F949BF" w:rsidRDefault="00037C53" w:rsidP="00574567">
            <w:hyperlink r:id="rId2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5D91F49E" w14:textId="77777777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DE70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3CFA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C12B2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164F1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A28FF" w14:textId="64410D93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3A85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EB6A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E76D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B67A4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5183ABC" w14:textId="42D3BDBE" w:rsidR="00F949BF" w:rsidRDefault="00037C53" w:rsidP="00574567">
            <w:hyperlink r:id="rId2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36245B0" w14:textId="77777777" w:rsidR="000F363B" w:rsidRDefault="000F363B">
      <w:pPr>
        <w:autoSpaceDE w:val="0"/>
        <w:autoSpaceDN w:val="0"/>
        <w:spacing w:after="0" w:line="14" w:lineRule="exact"/>
      </w:pPr>
    </w:p>
    <w:p w14:paraId="2C18472E" w14:textId="77777777" w:rsidR="000F363B" w:rsidRDefault="000F363B">
      <w:pPr>
        <w:sectPr w:rsidR="000F363B">
          <w:pgSz w:w="16840" w:h="11900"/>
          <w:pgMar w:top="282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6F8C2C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06B0B7E3" w14:textId="77777777">
        <w:trPr>
          <w:trHeight w:hRule="exact" w:val="3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1535E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81FC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770A74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8C7BA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FE45" w14:textId="2EB2B1FF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4C6C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D9D48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представлением числа разными способами (в виде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модели, суммы разрядных слагаемых,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предстоящей работы; определение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7A907" w14:textId="77777777" w:rsidR="000F363B" w:rsidRDefault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A36CF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F1C2B2A" w14:textId="73758581" w:rsidR="000F363B" w:rsidRDefault="00037C53" w:rsidP="00574567">
            <w:pPr>
              <w:autoSpaceDE w:val="0"/>
              <w:autoSpaceDN w:val="0"/>
              <w:spacing w:before="78" w:after="0" w:line="252" w:lineRule="auto"/>
              <w:ind w:left="72"/>
            </w:pPr>
            <w:hyperlink r:id="rId3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0F363B" w14:paraId="64C154F6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B39D6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368D54" w14:textId="77777777" w:rsidR="000F363B" w:rsidRPr="001D36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8870A" w14:textId="77777777" w:rsidR="000F363B" w:rsidRDefault="000F363B"/>
        </w:tc>
      </w:tr>
      <w:tr w:rsidR="000F363B" w14:paraId="6131258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54266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F949BF" w14:paraId="76BCA3DB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8DFF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DF19" w14:textId="77777777" w:rsidR="00F949BF" w:rsidRP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BCBB6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C82A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4CF1F" w14:textId="18634534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AA64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9358D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483A90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измерительных инструментов длину, массу, время;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результата измерений; определять продолжительность события.;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B8613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ED972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A533F9F" w14:textId="5D18C3A7" w:rsidR="00F949BF" w:rsidRDefault="00037C53" w:rsidP="00574567">
            <w:hyperlink r:id="rId4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23CC36A0" w14:textId="77777777">
        <w:trPr>
          <w:trHeight w:hRule="exact" w:val="26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6F46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A15C3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61C297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2F22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66BB" w14:textId="33628CE5" w:rsidR="00F949BF" w:rsidRDefault="00F949BF" w:rsidP="00302C46">
            <w:pPr>
              <w:autoSpaceDE w:val="0"/>
              <w:autoSpaceDN w:val="0"/>
              <w:spacing w:before="78" w:after="0" w:line="230" w:lineRule="auto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0659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6C2E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1085177A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252F9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651C8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1960860" w14:textId="342C5740" w:rsidR="00F949BF" w:rsidRDefault="00037C53" w:rsidP="00574567">
            <w:hyperlink r:id="rId4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6C585364" w14:textId="77777777" w:rsidR="000F363B" w:rsidRDefault="000F363B">
      <w:pPr>
        <w:autoSpaceDE w:val="0"/>
        <w:autoSpaceDN w:val="0"/>
        <w:spacing w:after="0" w:line="14" w:lineRule="exact"/>
      </w:pPr>
    </w:p>
    <w:p w14:paraId="1384172C" w14:textId="77777777" w:rsidR="000F363B" w:rsidRDefault="000F363B">
      <w:pPr>
        <w:sectPr w:rsidR="000F363B">
          <w:pgSz w:w="16840" w:h="11900"/>
          <w:pgMar w:top="284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799F91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3CFDD603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B5A7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94F94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Соотношение «цена, количество, стоимость» в практической ситуации</w:t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6ED93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4917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ACEF" w14:textId="081DDD4A" w:rsidR="00F949BF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FFB6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D840D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D671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AEE5A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5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A028039" w14:textId="36E6DAEC" w:rsidR="00F949BF" w:rsidRDefault="00037C53" w:rsidP="00574567">
            <w:hyperlink r:id="rId5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6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E1C08" w14:paraId="36F3961D" w14:textId="77777777">
        <w:trPr>
          <w:trHeight w:hRule="exact" w:val="26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7F99E" w14:textId="77777777" w:rsidR="00F949BF" w:rsidRDefault="00F949BF" w:rsidP="00F949B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01C01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отношения «быстрее/ медленнее на/в».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Соотношение«начало,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3F4B12" w14:textId="77777777" w:rsidR="00F949BF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FE34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F10A8" w14:textId="4B7E6943" w:rsidR="00F949BF" w:rsidRDefault="00302C46" w:rsidP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ECC27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AED2E" w14:textId="77777777" w:rsidR="00F949BF" w:rsidRPr="00F949BF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39BEAD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4B8D4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2B472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438FE2" w14:textId="32A16935" w:rsidR="00F949BF" w:rsidRPr="005D1843" w:rsidRDefault="00037C53" w:rsidP="00574567">
            <w:pPr>
              <w:rPr>
                <w:lang w:val="ru-RU"/>
              </w:rPr>
            </w:pPr>
            <w:hyperlink r:id="rId6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14:paraId="5B4A645A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2952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1B37E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3FC1F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F3DF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B8A20" w14:textId="4B991744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DED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C9A1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6EF211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214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4ACA0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6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978D32D" w14:textId="069F2B8D" w:rsidR="00F949BF" w:rsidRDefault="00037C53" w:rsidP="00574567">
            <w:hyperlink r:id="rId7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FF8A5F7" w14:textId="77777777" w:rsidR="000F363B" w:rsidRDefault="000F363B">
      <w:pPr>
        <w:autoSpaceDE w:val="0"/>
        <w:autoSpaceDN w:val="0"/>
        <w:spacing w:after="0" w:line="14" w:lineRule="exact"/>
      </w:pPr>
    </w:p>
    <w:p w14:paraId="1103C355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695C1C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2C966B9C" w14:textId="77777777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F7BE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15609" w14:textId="1DDB9057" w:rsidR="00F949BF" w:rsidRPr="00302C46" w:rsidRDefault="00302C46" w:rsidP="00F949BF">
            <w:pPr>
              <w:rPr>
                <w:lang w:val="ru-RU"/>
              </w:rPr>
            </w:pP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>Площадь (единицы площади</w:t>
            </w:r>
            <w:r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— квадратный метр, квадратный сантиметр, квадратный дециметр).</w:t>
            </w:r>
            <w:r w:rsidR="00F949BF" w:rsidRPr="00302C4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8E808A" w14:textId="355D6AC7" w:rsidR="00F949BF" w:rsidRPr="00302C46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6363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A3D55" w14:textId="4B1E6312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FDAFF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11885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7AE65C69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42DE4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FA9F2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7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E116682" w14:textId="277780E2" w:rsidR="00F949BF" w:rsidRDefault="00037C53" w:rsidP="00574567">
            <w:hyperlink r:id="rId7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4EF3779F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062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8E9A1" w14:textId="77A472F8" w:rsidR="00F949BF" w:rsidRPr="00302C46" w:rsidRDefault="00302C46" w:rsidP="00F949BF">
            <w:pPr>
              <w:rPr>
                <w:lang w:val="ru-RU"/>
              </w:rPr>
            </w:pP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C793F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ED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ECA73" w14:textId="67CB7B6F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596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6530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03FEACFF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F5BD9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15C25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5B369EE" w14:textId="7848BC4C" w:rsidR="00F949BF" w:rsidRDefault="00037C53" w:rsidP="00574567">
            <w:hyperlink r:id="rId8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:rsidRPr="005E1C08" w14:paraId="317A181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0F663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FCAB" w14:textId="77777777" w:rsidR="00302C46" w:rsidRPr="00302C46" w:rsidRDefault="00302C46" w:rsidP="00302C46">
            <w:pPr>
              <w:rPr>
                <w:rFonts w:ascii="LiberationSerif" w:hAnsi="LiberationSerif" w:hint="eastAsia"/>
                <w:color w:val="000000"/>
                <w:sz w:val="20"/>
                <w:szCs w:val="20"/>
                <w:lang w:val="ru-RU"/>
              </w:rPr>
            </w:pPr>
            <w:r w:rsidRPr="00302C46"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  <w:lang w:val="ru-RU"/>
              </w:rPr>
              <w:br/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lang w:val="ru-RU"/>
              </w:rPr>
              <w:t>Соотношение «больше/ меньше на/в» в ситуации сравнения предметов и</w:t>
            </w:r>
            <w:r>
              <w:rPr>
                <w:rStyle w:val="af6"/>
                <w:rFonts w:ascii="LiberationSerif" w:hAnsi="LiberationSerif"/>
                <w:color w:val="000000"/>
                <w:sz w:val="20"/>
                <w:szCs w:val="20"/>
              </w:rPr>
              <w:t> </w:t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lang w:val="ru-RU"/>
              </w:rPr>
              <w:t xml:space="preserve"> объектов на основе измерения величин.</w:t>
            </w:r>
          </w:p>
          <w:p w14:paraId="703915D2" w14:textId="161D406F" w:rsidR="00F949BF" w:rsidRPr="00302C46" w:rsidRDefault="00F949BF" w:rsidP="00F949BF">
            <w:pPr>
              <w:rPr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06FBD2" w14:textId="403F1C59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7BBB" w14:textId="502F498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2A9F8" w14:textId="55D4789F" w:rsidR="00F949BF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F84C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6BA63" w14:textId="4953A97B" w:rsidR="00F949BF" w:rsidRPr="00F949BF" w:rsidRDefault="00302C46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</w:t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942DB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352B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3968BB3" w14:textId="55FF98F9" w:rsidR="00F949BF" w:rsidRPr="005D1843" w:rsidRDefault="00037C53" w:rsidP="00574567">
            <w:pPr>
              <w:rPr>
                <w:lang w:val="ru-RU"/>
              </w:rPr>
            </w:pPr>
            <w:hyperlink r:id="rId9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14:paraId="119A5787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AD777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28B10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D167" w14:textId="77777777" w:rsidR="000F363B" w:rsidRDefault="000F363B"/>
        </w:tc>
      </w:tr>
      <w:tr w:rsidR="000F363B" w14:paraId="0955882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9A3A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</w:tbl>
    <w:p w14:paraId="3154F4EB" w14:textId="77777777" w:rsidR="000F363B" w:rsidRDefault="000F363B">
      <w:pPr>
        <w:autoSpaceDE w:val="0"/>
        <w:autoSpaceDN w:val="0"/>
        <w:spacing w:after="0" w:line="14" w:lineRule="exact"/>
      </w:pPr>
    </w:p>
    <w:p w14:paraId="2344B06B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D30B291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3492F491" w14:textId="77777777">
        <w:trPr>
          <w:trHeight w:hRule="exact" w:val="44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F394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4E8AE" w14:textId="77777777" w:rsidR="00F949BF" w:rsidRP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действиям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пределах 100 (табличное и  внетабличное умножение, деление, действия с  круглыми числами).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DF222B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EA5FC" w14:textId="412415DC" w:rsidR="00F949BF" w:rsidRPr="001D373E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290A2" w14:textId="0D2BC51D" w:rsidR="00F949BF" w:rsidRPr="00184B72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184B72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79C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2D854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Прикидка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7321C1B0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приведение примеров, иллюстрирующих смысл деления с остатком,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интерпретацию результата деления в практической ситуации;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7F7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C702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0F6BBE5" w14:textId="7A7E4F8B" w:rsidR="00F949BF" w:rsidRPr="005D1843" w:rsidRDefault="00037C53" w:rsidP="00574567">
            <w:pPr>
              <w:rPr>
                <w:lang w:val="ru-RU"/>
              </w:rPr>
            </w:pPr>
            <w:hyperlink r:id="rId9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ADBDBE0" w14:textId="77777777">
        <w:trPr>
          <w:trHeight w:hRule="exact" w:val="62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D373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13D2" w14:textId="77777777" w:rsid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 с  числами 0 и 1.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EE586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122BB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4130" w14:textId="3A2665F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7C5C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C0A8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0BDC108B" w14:textId="77777777" w:rsidR="00F949BF" w:rsidRPr="00F949BF" w:rsidRDefault="00F949BF" w:rsidP="00F949BF">
            <w:pPr>
              <w:autoSpaceDE w:val="0"/>
              <w:autoSpaceDN w:val="0"/>
              <w:spacing w:before="18" w:after="0" w:line="257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умножения/деления на круглое число, деления чисел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подбором;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6CE1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2FA5C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24B90C" w14:textId="108B7F61" w:rsidR="00F949BF" w:rsidRPr="005D1843" w:rsidRDefault="00037C53" w:rsidP="00574567">
            <w:pPr>
              <w:rPr>
                <w:lang w:val="ru-RU"/>
              </w:rPr>
            </w:pPr>
            <w:hyperlink r:id="rId10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F8EE40A" w14:textId="77777777" w:rsidR="000F363B" w:rsidRPr="005D1843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47CF07EF" w14:textId="77777777" w:rsidR="000F363B" w:rsidRPr="005D1843" w:rsidRDefault="000F363B">
      <w:pPr>
        <w:rPr>
          <w:lang w:val="ru-RU"/>
        </w:rPr>
        <w:sectPr w:rsidR="000F363B" w:rsidRPr="005D1843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C702D6B" w14:textId="77777777" w:rsidR="000F363B" w:rsidRPr="005D1843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21532206" w14:textId="77777777">
        <w:trPr>
          <w:trHeight w:hRule="exact" w:val="49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B5AA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1B16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9EA19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AF9E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BBAE" w14:textId="6E22C7BD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9D4D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7BCD0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4133695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9C64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4ECB8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4796CE3" w14:textId="23FA2949" w:rsidR="00F949BF" w:rsidRPr="005D1843" w:rsidRDefault="00037C53" w:rsidP="00574567">
            <w:pPr>
              <w:rPr>
                <w:lang w:val="ru-RU"/>
              </w:rPr>
            </w:pPr>
            <w:hyperlink r:id="rId11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14:paraId="0FA9EE77" w14:textId="77777777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06B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64D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57F403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8D16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58295" w14:textId="4755860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49C6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DFAE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94A7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C0066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299C1BA" w14:textId="507840A4" w:rsidR="00F949BF" w:rsidRDefault="00037C53" w:rsidP="00574567">
            <w:hyperlink r:id="rId11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052E024F" w14:textId="77777777" w:rsidR="000F363B" w:rsidRDefault="000F363B">
      <w:pPr>
        <w:autoSpaceDE w:val="0"/>
        <w:autoSpaceDN w:val="0"/>
        <w:spacing w:after="0" w:line="14" w:lineRule="exact"/>
      </w:pPr>
    </w:p>
    <w:p w14:paraId="511B3138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B3C04BE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18899797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A6D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4752E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303A1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FF56" w14:textId="604853E8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05990" w14:textId="3703E22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C28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C81E1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F425F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83A45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A8201BD" w14:textId="5FE03292" w:rsidR="00F949BF" w:rsidRPr="005D1843" w:rsidRDefault="00037C53" w:rsidP="00574567">
            <w:pPr>
              <w:rPr>
                <w:lang w:val="ru-RU"/>
              </w:rPr>
            </w:pPr>
            <w:hyperlink r:id="rId12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3563A6A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2CDB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AC5D2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D3D14D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11970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9CCCF" w14:textId="2B07FF09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2E2F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C9D2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Прикидка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D42D2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030DE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E961B5" w14:textId="200F7DEE" w:rsidR="00F949BF" w:rsidRPr="005D1843" w:rsidRDefault="00037C53" w:rsidP="00574567">
            <w:pPr>
              <w:rPr>
                <w:lang w:val="ru-RU"/>
              </w:rPr>
            </w:pPr>
            <w:hyperlink r:id="rId13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65C7B58D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BD04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BAA3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FF06E8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F0AF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53E6" w14:textId="6CCFC25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6EB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DBD0C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4948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74C2F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FA136B" w14:textId="11F26F3C" w:rsidR="00F949BF" w:rsidRPr="005D1843" w:rsidRDefault="00037C53" w:rsidP="00574567">
            <w:pPr>
              <w:rPr>
                <w:lang w:val="ru-RU"/>
              </w:rPr>
            </w:pPr>
            <w:hyperlink r:id="rId14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98CDF94" w14:textId="77777777" w:rsidR="000F363B" w:rsidRPr="005D1843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6C6A062E" w14:textId="77777777" w:rsidR="000F363B" w:rsidRPr="005D1843" w:rsidRDefault="000F363B">
      <w:pPr>
        <w:rPr>
          <w:lang w:val="ru-RU"/>
        </w:rPr>
        <w:sectPr w:rsidR="000F363B" w:rsidRPr="005D1843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7C159D" w14:textId="77777777" w:rsidR="000F363B" w:rsidRPr="005D1843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4E2052E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5E819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5EC8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401B5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67F38" w14:textId="77F3D53C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B8FA4" w14:textId="795EE3FC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249A4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FE1D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8811F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4E868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4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80E780D" w14:textId="5324A051" w:rsidR="00F949BF" w:rsidRDefault="00037C53" w:rsidP="00574567">
            <w:hyperlink r:id="rId14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4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14:paraId="5B351549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5881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833BD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Порядок действий в  числовом выражении, значение числового выражения, содержащего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B5C28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5CD2E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D2066" w14:textId="485D21DF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0B5D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D735D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55AFAAB3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6ECA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F77B7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5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98B2C74" w14:textId="6FB09AA5" w:rsidR="00F949BF" w:rsidRDefault="00037C53" w:rsidP="00574567">
            <w:hyperlink r:id="rId15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14:paraId="08D9481A" w14:textId="77777777">
        <w:trPr>
          <w:trHeight w:hRule="exact" w:val="2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E85B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D4C91" w14:textId="77777777" w:rsidR="00F949BF" w:rsidRP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CF5DA0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77BD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FA91" w14:textId="37E9546F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75222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6CACD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EFC42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F4E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5402508" w14:textId="32FFB6BD" w:rsidR="00F949BF" w:rsidRDefault="00037C53" w:rsidP="00574567">
            <w:hyperlink r:id="rId16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</w:tbl>
    <w:p w14:paraId="12AFB6A9" w14:textId="77777777" w:rsidR="000F363B" w:rsidRDefault="000F363B">
      <w:pPr>
        <w:autoSpaceDE w:val="0"/>
        <w:autoSpaceDN w:val="0"/>
        <w:spacing w:after="0" w:line="14" w:lineRule="exact"/>
      </w:pPr>
    </w:p>
    <w:p w14:paraId="79FF211F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BA69726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789162B7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1746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81D1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6D114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DCA22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04A4D" w14:textId="0D58F9CC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3E8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F3AC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CDC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C3C4C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BA9B4FF" w14:textId="0621FD77" w:rsidR="00F949BF" w:rsidRPr="005D1843" w:rsidRDefault="00037C53" w:rsidP="00574567">
            <w:pPr>
              <w:rPr>
                <w:lang w:val="ru-RU"/>
              </w:rPr>
            </w:pPr>
            <w:hyperlink r:id="rId16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6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47757508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4FCA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D0AA7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EE71D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3639C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B37" w14:textId="2973C7ED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3CB1F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64EA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03A3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B0AA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4B5A487" w14:textId="2A502268" w:rsidR="00F949BF" w:rsidRPr="005D1843" w:rsidRDefault="00037C53" w:rsidP="00574567">
            <w:pPr>
              <w:rPr>
                <w:lang w:val="ru-RU"/>
              </w:rPr>
            </w:pPr>
            <w:hyperlink r:id="rId17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03D30279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79145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C3FB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 однозначное уголком.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Деление суммы на число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674BB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FFF80" w14:textId="7B57F235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936F" w14:textId="59C98725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A038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65C10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5569B9F" w14:textId="77777777" w:rsidR="00F949BF" w:rsidRPr="00F949BF" w:rsidRDefault="00F949BF" w:rsidP="00F949BF">
            <w:pPr>
              <w:autoSpaceDE w:val="0"/>
              <w:autoSpaceDN w:val="0"/>
              <w:spacing w:before="1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CD304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95D25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9581965" w14:textId="7D571E18" w:rsidR="00F949BF" w:rsidRPr="005D1843" w:rsidRDefault="00037C53" w:rsidP="00574567">
            <w:pPr>
              <w:rPr>
                <w:lang w:val="ru-RU"/>
              </w:rPr>
            </w:pPr>
            <w:hyperlink r:id="rId18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2C6A3D90" w14:textId="77777777">
        <w:trPr>
          <w:trHeight w:hRule="exact" w:val="350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A1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AD94A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BDA81" w14:textId="77777777" w:rsidR="000F363B" w:rsidRDefault="000F363B"/>
        </w:tc>
      </w:tr>
      <w:tr w:rsidR="000F363B" w14:paraId="620B5F7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87B8" w14:textId="77777777" w:rsidR="000F363B" w:rsidRDefault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695AD005" w14:textId="77777777" w:rsidR="000F363B" w:rsidRDefault="000F363B">
      <w:pPr>
        <w:autoSpaceDE w:val="0"/>
        <w:autoSpaceDN w:val="0"/>
        <w:spacing w:after="0" w:line="14" w:lineRule="exact"/>
      </w:pPr>
    </w:p>
    <w:p w14:paraId="5BEB3498" w14:textId="77777777" w:rsidR="000F363B" w:rsidRDefault="000F363B">
      <w:pPr>
        <w:sectPr w:rsidR="000F363B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4D90D2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678B2ED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9ADD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E097C" w14:textId="77777777" w:rsidR="00F949BF" w:rsidRPr="00F949BF" w:rsidRDefault="00F949BF" w:rsidP="00F949B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CEBCBA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0DF3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1012" w14:textId="23526B30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C78D9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515D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1AE3C06F" w14:textId="77777777" w:rsidR="00F949BF" w:rsidRPr="00F949BF" w:rsidRDefault="00F949BF" w:rsidP="00F949BF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A284F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72B8E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C92B33" w14:textId="1A4EE5C8" w:rsidR="00F949BF" w:rsidRPr="00F949BF" w:rsidRDefault="00037C53" w:rsidP="00574567">
            <w:pPr>
              <w:rPr>
                <w:lang w:val="ru-RU"/>
              </w:rPr>
            </w:pPr>
            <w:hyperlink r:id="rId18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4E9BBC43" w14:textId="77777777">
        <w:trPr>
          <w:trHeight w:hRule="exact" w:val="5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032B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5623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Задачи на  понимание смысла арифметических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действий (в том числе деления с остатком), отношений (больше/меньше на/в), зависимостей (купля-продажа, расчёт времени, количества), на  сравнение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(разностное, кратное).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53DA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C1F7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0F21A" w14:textId="2BE6D4A0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4944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A4B6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382B8AF5" w14:textId="77777777" w:rsidR="00F949BF" w:rsidRPr="00F949BF" w:rsidRDefault="00F949BF" w:rsidP="00F949BF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E98FD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BDE4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8C026C3" w14:textId="792087C0" w:rsidR="00F949BF" w:rsidRPr="00F949BF" w:rsidRDefault="00037C53" w:rsidP="00574567">
            <w:pPr>
              <w:rPr>
                <w:lang w:val="ru-RU"/>
              </w:rPr>
            </w:pPr>
            <w:hyperlink r:id="rId19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479243BC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513D64A1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4A4C74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5E9CBFF9" w14:textId="77777777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3E16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B990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346"/>
              <w:jc w:val="both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Запись решения задачи по действиям и с  помощью числового выражения.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Проверка решения и оценка полученного результата.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89A8E2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D050E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7A01C" w14:textId="5177BCD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62A96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A33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E7661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B1377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0105BC1" w14:textId="4986928C" w:rsidR="00F949BF" w:rsidRPr="005D1843" w:rsidRDefault="00037C53" w:rsidP="00574567">
            <w:pPr>
              <w:rPr>
                <w:lang w:val="ru-RU"/>
              </w:rPr>
            </w:pPr>
            <w:hyperlink r:id="rId20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283BEFD3" w14:textId="77777777">
        <w:trPr>
          <w:trHeight w:hRule="exact" w:val="3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8A86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131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404B9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0C69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F1D18" w14:textId="79945F3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BE8D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CEF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нахождение доли величины.</w:t>
            </w:r>
          </w:p>
          <w:p w14:paraId="31933A7D" w14:textId="77777777" w:rsidR="00F949BF" w:rsidRPr="00F949BF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долей одной величины;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78AC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3A24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D3C512" w14:textId="58DF806C" w:rsidR="00F949BF" w:rsidRPr="005D1843" w:rsidRDefault="00037C53" w:rsidP="00574567">
            <w:pPr>
              <w:rPr>
                <w:lang w:val="ru-RU"/>
              </w:rPr>
            </w:pPr>
            <w:hyperlink r:id="rId21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5FDAD18A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C328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DBBD83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21B37" w14:textId="77777777" w:rsidR="000F363B" w:rsidRDefault="000F363B"/>
        </w:tc>
      </w:tr>
      <w:tr w:rsidR="000F363B" w:rsidRPr="005E1C08" w14:paraId="2FAD58CF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57CB0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14:paraId="2834D41E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0DBA515A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CFA3FD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56FFE0AE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306E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147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6A2FEA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CE232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8F3A" w14:textId="1D0F5A31" w:rsidR="00F949BF" w:rsidRPr="00302C46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96FA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FDE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1D697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2B2F1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C2232B3" w14:textId="58B772A2" w:rsidR="00F949BF" w:rsidRPr="00F949BF" w:rsidRDefault="00037C53" w:rsidP="00574567">
            <w:pPr>
              <w:rPr>
                <w:lang w:val="ru-RU"/>
              </w:rPr>
            </w:pPr>
            <w:hyperlink r:id="rId21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99DB1B2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B6361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56DC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10E880" w14:textId="01962883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44148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92546" w14:textId="4DED42A7" w:rsidR="00F949BF" w:rsidRPr="00184B72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  <w:lang w:val="ru-RU"/>
              </w:rPr>
            </w:pPr>
            <w:r w:rsidRPr="00184B72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7B82A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CC8B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CD8F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FC9E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A21B15B" w14:textId="33420407" w:rsidR="00F949BF" w:rsidRPr="00F949BF" w:rsidRDefault="00037C53" w:rsidP="00574567">
            <w:pPr>
              <w:rPr>
                <w:lang w:val="ru-RU"/>
              </w:rPr>
            </w:pPr>
            <w:hyperlink r:id="rId22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2FE67909" w14:textId="77777777">
        <w:trPr>
          <w:trHeight w:hRule="exact" w:val="2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D7F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945C7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46ABC0" w14:textId="35805F59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7B108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2FF0" w14:textId="4F96F6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ECE3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A37D9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6330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6B8F6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742FCBC" w14:textId="0F42AAA2" w:rsidR="00F949BF" w:rsidRPr="00F949BF" w:rsidRDefault="00037C53" w:rsidP="00574567">
            <w:pPr>
              <w:rPr>
                <w:lang w:val="ru-RU"/>
              </w:rPr>
            </w:pPr>
            <w:hyperlink r:id="rId23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7BE25B6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14B98FFC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DD57A5C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423170BE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3DDA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65C1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1B49F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28DE9" w14:textId="14F7227C" w:rsidR="00F949BF" w:rsidRPr="00302C46" w:rsidRDefault="004B5D41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AFF22" w14:textId="6D7A0F17" w:rsidR="00F949BF" w:rsidRPr="00302C46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A8CE0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B38D5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FF37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A6256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CA70D" w14:textId="4C6B83BD" w:rsidR="00F949BF" w:rsidRPr="00F949BF" w:rsidRDefault="00037C53" w:rsidP="00574567">
            <w:pPr>
              <w:rPr>
                <w:lang w:val="ru-RU"/>
              </w:rPr>
            </w:pPr>
            <w:hyperlink r:id="rId23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2B0FD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03FD4CA7" w14:textId="77777777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F0CC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18E3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Сравнение площадей фигур с помощью наложения.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1C8F1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B0C6C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709C" w14:textId="2C0F6690" w:rsidR="00F949BF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507B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682E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89609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2D412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4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710A0FF" w14:textId="0E8E79C1" w:rsidR="00F949BF" w:rsidRPr="00F949BF" w:rsidRDefault="00037C53" w:rsidP="00574567">
            <w:pPr>
              <w:rPr>
                <w:lang w:val="ru-RU"/>
              </w:rPr>
            </w:pPr>
            <w:hyperlink r:id="rId24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2B0FD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39064B0B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2595E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DB358D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A39" w14:textId="77777777" w:rsidR="000F363B" w:rsidRDefault="000F363B"/>
        </w:tc>
      </w:tr>
      <w:tr w:rsidR="000F363B" w14:paraId="74CC1E3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9B2C6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0F363B" w:rsidRPr="005E1C08" w14:paraId="66ED0682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C880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8B522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9C300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AB555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B7205" w14:textId="65DE65D2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1F220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273F7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7A95D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99B0F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493E6E" w14:textId="27AE3843" w:rsidR="000F363B" w:rsidRPr="00F949BF" w:rsidRDefault="00037C5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5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E1F8F81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0BD11F62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0ADAC12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1DB6B4C8" w14:textId="77777777">
        <w:trPr>
          <w:trHeight w:hRule="exact" w:val="2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F1497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5CDFB" w14:textId="77777777" w:rsidR="00F949BF" w:rsidRDefault="00F949BF" w:rsidP="00F949BF">
            <w:pPr>
              <w:autoSpaceDE w:val="0"/>
              <w:autoSpaceDN w:val="0"/>
              <w:spacing w:before="78" w:after="0" w:line="250" w:lineRule="auto"/>
              <w:ind w:left="72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утверждения: конструирование, проверка.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Логические рассуждения со связками «если …, то …», «поэтому»,«значит».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ABE9F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B1254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AEE71" w14:textId="1FF51C62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3B4A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188B4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6674A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9ED0F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E354C23" w14:textId="08F84313" w:rsidR="00F949BF" w:rsidRPr="005D1843" w:rsidRDefault="00037C53" w:rsidP="00574567">
            <w:pPr>
              <w:rPr>
                <w:lang w:val="ru-RU"/>
              </w:rPr>
            </w:pPr>
            <w:hyperlink r:id="rId25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142697FE" w14:textId="77777777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21CE0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6409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явлениях окружающего мира (например, расписание уроков, движения автобусов, поездов); внесение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данных в таблицу; дополнение чертежа данными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BCA2F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55EBD" w14:textId="5810A79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2D30" w14:textId="222A4522" w:rsidR="00F949BF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24A9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3D5D4" w14:textId="77777777" w:rsidR="00F949BF" w:rsidRPr="00F949BF" w:rsidRDefault="00F949BF" w:rsidP="00F949B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проблемы (или ответа на вопрос);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табличной форме (на диаграмме);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ED334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7527D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6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B9134F" w14:textId="38143477" w:rsidR="00F949BF" w:rsidRPr="00F949BF" w:rsidRDefault="00037C53" w:rsidP="00574567">
            <w:pPr>
              <w:rPr>
                <w:lang w:val="ru-RU"/>
              </w:rPr>
            </w:pPr>
            <w:hyperlink r:id="rId26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E1C08" w14:paraId="56660DB5" w14:textId="77777777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19A08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E591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основе результатов счёта.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D9E283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398B9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E8F2" w14:textId="318B09E6" w:rsidR="000F363B" w:rsidRDefault="00302C4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496D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4DFAC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2E9593BD" w14:textId="77777777" w:rsidR="000F363B" w:rsidRPr="00F949BF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B5193B9" w14:textId="77777777" w:rsidR="000F363B" w:rsidRPr="00F949BF" w:rsidRDefault="00F949BF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06C9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668E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7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1A1A0B" w14:textId="7F863438" w:rsidR="000F363B" w:rsidRPr="00F949BF" w:rsidRDefault="00037C5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7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428C062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4A692B18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33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A71A1A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2BE62E65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1DE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410B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01028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158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805B9" w14:textId="4AAAE25F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080D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C072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5AC2F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0BB9C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7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EAB4797" w14:textId="2ECA1D73" w:rsidR="00F949BF" w:rsidRPr="00F949BF" w:rsidRDefault="00037C53" w:rsidP="00574567">
            <w:pPr>
              <w:rPr>
                <w:lang w:val="ru-RU"/>
              </w:rPr>
            </w:pPr>
            <w:hyperlink r:id="rId28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132DDEDE" w14:textId="77777777">
        <w:trPr>
          <w:trHeight w:hRule="exact" w:val="4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978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90BA2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письменных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20390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82F43" w14:textId="7D17CBEC" w:rsidR="00F949BF" w:rsidRPr="004B5D41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9EAE4" w14:textId="618B0F3C" w:rsidR="00F949BF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5069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BFEC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4B19E40" w14:textId="77777777" w:rsidR="00F949BF" w:rsidRPr="00F949BF" w:rsidRDefault="00F949BF" w:rsidP="00F949B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2D10A4BD" w14:textId="77777777" w:rsidR="00F949BF" w:rsidRPr="00F949BF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CB5EE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94356" w14:textId="77777777" w:rsidR="00574567" w:rsidRPr="005D1843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B2C7269" w14:textId="7888F283" w:rsidR="00F949BF" w:rsidRPr="005D1843" w:rsidRDefault="00037C53" w:rsidP="00574567">
            <w:pPr>
              <w:rPr>
                <w:lang w:val="ru-RU"/>
              </w:rPr>
            </w:pPr>
            <w:hyperlink r:id="rId28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E1C08" w14:paraId="5775D07B" w14:textId="77777777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B161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C20F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01A1E6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CD655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77CA7" w14:textId="1385E2E9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0396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6110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диаграмме);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в повседневной жизни и в математике;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C9F45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F4B1" w14:textId="77777777" w:rsidR="00574567" w:rsidRPr="0057456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9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AE6E898" w14:textId="633C2196" w:rsidR="000F363B" w:rsidRPr="00F949BF" w:rsidRDefault="00037C53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9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DCBE08A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7171F083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74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24BE63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43FB963F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ABE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80294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E7C80C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25DDC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7912C" w14:textId="125ED199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90D11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714FA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FCC7F75" w14:textId="77777777" w:rsidR="000F363B" w:rsidRPr="00F949BF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3426DAB" w14:textId="77777777" w:rsidR="000F363B" w:rsidRPr="00F949BF" w:rsidRDefault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5FB83" w14:textId="77777777" w:rsidR="000F363B" w:rsidRDefault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6F02C" w14:textId="77777777" w:rsidR="00574567" w:rsidRPr="00F27BA7" w:rsidRDefault="00037C53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0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73E8185" w14:textId="53688FFD" w:rsidR="000F363B" w:rsidRDefault="00037C53" w:rsidP="00574567">
            <w:pPr>
              <w:autoSpaceDE w:val="0"/>
              <w:autoSpaceDN w:val="0"/>
              <w:spacing w:before="78" w:after="0" w:line="252" w:lineRule="auto"/>
              <w:ind w:left="72"/>
            </w:pPr>
            <w:hyperlink r:id="rId30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0F363B" w14:paraId="3231D1ED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FBAF1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3710A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45D08" w14:textId="77777777" w:rsidR="000F363B" w:rsidRDefault="000F363B"/>
        </w:tc>
      </w:tr>
      <w:tr w:rsidR="000F363B" w14:paraId="5558C0D0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F38A8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3D4A6A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CA5FE" w14:textId="77777777" w:rsidR="000F363B" w:rsidRDefault="000F363B"/>
        </w:tc>
      </w:tr>
      <w:tr w:rsidR="000F363B" w14:paraId="642587DC" w14:textId="77777777">
        <w:trPr>
          <w:trHeight w:hRule="exact" w:val="32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C69A" w14:textId="77777777" w:rsidR="000F363B" w:rsidRPr="00F949BF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74D005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D33FF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91DC" w14:textId="7F487F94" w:rsidR="000F363B" w:rsidRPr="005D1843" w:rsidRDefault="005D1843" w:rsidP="00302C46">
            <w:pPr>
              <w:autoSpaceDE w:val="0"/>
              <w:autoSpaceDN w:val="0"/>
              <w:spacing w:before="76" w:after="0" w:line="233" w:lineRule="auto"/>
              <w:rPr>
                <w:sz w:val="16"/>
                <w:szCs w:val="16"/>
                <w:lang w:val="ru-RU"/>
              </w:rPr>
            </w:pPr>
            <w:r w:rsidRPr="005D1843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8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85EB2" w14:textId="77777777" w:rsidR="000F363B" w:rsidRDefault="000F363B"/>
        </w:tc>
      </w:tr>
    </w:tbl>
    <w:p w14:paraId="0EDA01C7" w14:textId="77777777" w:rsidR="000F363B" w:rsidRDefault="000F363B">
      <w:pPr>
        <w:autoSpaceDE w:val="0"/>
        <w:autoSpaceDN w:val="0"/>
        <w:spacing w:after="0" w:line="14" w:lineRule="exact"/>
      </w:pPr>
    </w:p>
    <w:p w14:paraId="5C82F6A0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73C2EF8" w14:textId="77777777" w:rsidR="000F363B" w:rsidRDefault="000F363B">
      <w:pPr>
        <w:autoSpaceDE w:val="0"/>
        <w:autoSpaceDN w:val="0"/>
        <w:spacing w:after="78" w:line="220" w:lineRule="exact"/>
      </w:pPr>
    </w:p>
    <w:p w14:paraId="4AE2A793" w14:textId="77777777" w:rsidR="000F363B" w:rsidRDefault="00F949B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3119"/>
        <w:gridCol w:w="709"/>
        <w:gridCol w:w="1701"/>
        <w:gridCol w:w="1701"/>
        <w:gridCol w:w="992"/>
        <w:gridCol w:w="1984"/>
      </w:tblGrid>
      <w:tr w:rsidR="000F363B" w14:paraId="75587ABE" w14:textId="77777777" w:rsidTr="003E7D2C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72E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BA550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1D397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F266A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1932F" w14:textId="77777777" w:rsidR="000F363B" w:rsidRPr="005D6816" w:rsidRDefault="00F949B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cstheme="majorHAnsi"/>
              </w:rPr>
            </w:pPr>
            <w:commentRangeStart w:id="1"/>
            <w:r w:rsidRPr="005D6816">
              <w:rPr>
                <w:rFonts w:eastAsia="Times New Roman" w:cstheme="majorHAnsi"/>
                <w:b/>
                <w:color w:val="000000"/>
              </w:rPr>
              <w:t xml:space="preserve">Виды, формы </w:t>
            </w:r>
            <w:commentRangeEnd w:id="1"/>
            <w:r w:rsidR="00F005D8">
              <w:rPr>
                <w:rStyle w:val="aff9"/>
              </w:rPr>
              <w:commentReference w:id="1"/>
            </w:r>
            <w:r w:rsidRPr="005D6816">
              <w:rPr>
                <w:rFonts w:eastAsia="Times New Roman" w:cstheme="majorHAnsi"/>
                <w:b/>
                <w:color w:val="000000"/>
              </w:rPr>
              <w:t>контроля</w:t>
            </w:r>
          </w:p>
        </w:tc>
      </w:tr>
      <w:tr w:rsidR="000F363B" w14:paraId="6ADBBA62" w14:textId="77777777" w:rsidTr="003E7D2C">
        <w:trPr>
          <w:trHeight w:hRule="exact" w:val="88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B0D9" w14:textId="77777777" w:rsidR="000F363B" w:rsidRDefault="000F363B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6F58" w14:textId="77777777" w:rsidR="000F363B" w:rsidRDefault="000F363B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635C5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A63F" w14:textId="6AB8D501" w:rsidR="000F363B" w:rsidRPr="00574567" w:rsidRDefault="00574567" w:rsidP="00682B5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commentRangeStart w:id="2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Те</w:t>
            </w:r>
            <w:r w:rsidR="00682B5F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кущий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контроль</w:t>
            </w:r>
            <w:commentRangeEnd w:id="2"/>
            <w:r w:rsidR="00D571D2">
              <w:rPr>
                <w:rStyle w:val="aff9"/>
              </w:rPr>
              <w:comment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BD5E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8A00" w14:textId="77777777" w:rsidR="000F363B" w:rsidRDefault="000F363B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0D73" w14:textId="77777777" w:rsidR="000F363B" w:rsidRPr="005D6816" w:rsidRDefault="000F363B">
            <w:pPr>
              <w:rPr>
                <w:rFonts w:cstheme="majorHAnsi"/>
              </w:rPr>
            </w:pPr>
          </w:p>
        </w:tc>
      </w:tr>
      <w:tr w:rsidR="006D1182" w:rsidRPr="003750F4" w14:paraId="6AD2571D" w14:textId="77777777" w:rsidTr="00230D3A">
        <w:trPr>
          <w:trHeight w:hRule="exact" w:val="15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37FE" w14:textId="77777777" w:rsidR="006D1182" w:rsidRDefault="006D1182" w:rsidP="006D1182">
            <w:pPr>
              <w:pStyle w:val="ae"/>
              <w:numPr>
                <w:ilvl w:val="0"/>
                <w:numId w:val="13"/>
              </w:num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BE72" w14:textId="77777777" w:rsidR="006D1182" w:rsidRPr="000A0060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1DF0" w14:textId="77777777" w:rsidR="006D1182" w:rsidRPr="000A0060" w:rsidRDefault="006D1182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66A36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57447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FC0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378" w14:textId="634C250F" w:rsidR="003750F4" w:rsidRPr="005D6816" w:rsidRDefault="005D6816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commentRangeStart w:id="3"/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  <w:commentRangeEnd w:id="3"/>
            <w:r w:rsidR="00065C39">
              <w:rPr>
                <w:rStyle w:val="aff9"/>
              </w:rPr>
              <w:commentReference w:id="3"/>
            </w:r>
          </w:p>
          <w:p w14:paraId="6BCB2188" w14:textId="319D92EF" w:rsidR="006D1182" w:rsidRPr="005D6816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5D6816" w:rsidRPr="003750F4" w14:paraId="26456DB3" w14:textId="77777777" w:rsidTr="00230D3A">
        <w:trPr>
          <w:trHeight w:hRule="exact" w:val="1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E55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843E" w14:textId="77777777" w:rsidR="005D6816" w:rsidRPr="000A0060" w:rsidRDefault="005D6816" w:rsidP="005D6816">
            <w:pPr>
              <w:rPr>
                <w:lang w:val="ru-RU"/>
              </w:rPr>
            </w:pPr>
            <w:r w:rsidRPr="000A0060">
              <w:rPr>
                <w:lang w:val="ru-RU"/>
              </w:rPr>
              <w:t>Повторение изученного. Устные и письменные приемы сложения и вычитания.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EA2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2E94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205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104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8B07" w14:textId="1A360DCE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413791DB" w14:textId="77777777" w:rsidTr="00230D3A">
        <w:trPr>
          <w:trHeight w:hRule="exact" w:val="24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43E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6AAE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Выражения с переменной.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98D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E3B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4AB3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49D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0730" w14:textId="26BC604B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3123915" w14:textId="77777777" w:rsidTr="00230D3A">
        <w:trPr>
          <w:trHeight w:hRule="exact" w:val="1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5B19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E13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Повторение. Решение уравнений способом подбора неизвестного. Буквенные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927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AECE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ECD4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1C1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8FC5" w14:textId="35A0A0AB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8E5405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9D2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397C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Решение уравнений с неизвестным слагаемым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0331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12E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248FC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C01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21D2" w14:textId="6E409876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2EC09A77" w14:textId="77777777" w:rsidTr="00230D3A">
        <w:trPr>
          <w:trHeight w:hRule="exact" w:val="15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3024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E66" w14:textId="77777777" w:rsidR="005D6816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Решение уравнений с неизвестным уменьшаемым, вычитаемым. Обозначение геометрических фигур буквами.</w:t>
            </w:r>
          </w:p>
          <w:p w14:paraId="12F5B72C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DDD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B463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8B90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CAE8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1DF3" w14:textId="2741C75C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E7C44F6" w14:textId="77777777" w:rsidTr="00230D3A">
        <w:trPr>
          <w:trHeight w:hRule="exact" w:val="19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0FF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2157" w14:textId="77777777" w:rsidR="005D6816" w:rsidRDefault="005D6816" w:rsidP="005D6816">
            <w:pPr>
              <w:rPr>
                <w:lang w:val="ru-RU"/>
              </w:rPr>
            </w:pPr>
            <w:r w:rsidRPr="0022162E">
              <w:rPr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E41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A20B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350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07C3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A2D9" w14:textId="7E09BB84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D4ABF72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5AF3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DDFD" w14:textId="77777777" w:rsidR="005D6816" w:rsidRDefault="005D6816" w:rsidP="005D6816">
            <w:pPr>
              <w:rPr>
                <w:lang w:val="ru-RU"/>
              </w:rPr>
            </w:pPr>
            <w:commentRangeStart w:id="4"/>
            <w:r w:rsidRPr="00867993">
              <w:rPr>
                <w:b/>
                <w:lang w:val="ru-RU"/>
              </w:rPr>
              <w:t>Ст</w:t>
            </w:r>
            <w:r>
              <w:rPr>
                <w:b/>
                <w:lang w:val="ru-RU"/>
              </w:rPr>
              <w:t>артовая диагностическая работа.</w:t>
            </w:r>
            <w:commentRangeEnd w:id="4"/>
            <w:r w:rsidR="004C4379">
              <w:rPr>
                <w:rStyle w:val="aff9"/>
              </w:rPr>
              <w:commentReference w:id="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8183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5BFA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98E5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6A5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AEE8" w14:textId="337EBB31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Письменный контроль</w:t>
            </w:r>
          </w:p>
        </w:tc>
      </w:tr>
      <w:tr w:rsidR="005D6816" w:rsidRPr="00D40BD1" w14:paraId="12D53CC0" w14:textId="77777777" w:rsidTr="00230D3A">
        <w:trPr>
          <w:trHeight w:hRule="exact" w:val="19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1EA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D263" w14:textId="77777777" w:rsidR="005D6816" w:rsidRDefault="005D6816" w:rsidP="005D6816">
            <w:pPr>
              <w:rPr>
                <w:color w:val="0070C0"/>
                <w:lang w:val="ru-RU"/>
              </w:rPr>
            </w:pPr>
            <w:r>
              <w:rPr>
                <w:color w:val="0070C0"/>
                <w:lang w:val="ru-RU"/>
              </w:rPr>
              <w:t>*</w:t>
            </w:r>
            <w:r w:rsidRPr="0022162E">
              <w:rPr>
                <w:color w:val="0070C0"/>
                <w:lang w:val="ru-RU"/>
              </w:rPr>
              <w:t xml:space="preserve">Математическая </w:t>
            </w:r>
            <w:commentRangeStart w:id="5"/>
            <w:r w:rsidRPr="0022162E">
              <w:rPr>
                <w:color w:val="0070C0"/>
                <w:lang w:val="ru-RU"/>
              </w:rPr>
              <w:t>информация</w:t>
            </w:r>
            <w:commentRangeEnd w:id="5"/>
            <w:r>
              <w:rPr>
                <w:rStyle w:val="aff9"/>
              </w:rPr>
              <w:commentReference w:id="5"/>
            </w:r>
            <w:r w:rsidRPr="0022162E">
              <w:rPr>
                <w:color w:val="0070C0"/>
                <w:lang w:val="ru-RU"/>
              </w:rPr>
              <w:t>. Классификация объектов по двум признакам</w:t>
            </w:r>
          </w:p>
          <w:p w14:paraId="4AEA4049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49A2203E" w14:textId="77777777" w:rsidR="005D6816" w:rsidRPr="00867993" w:rsidRDefault="005D6816" w:rsidP="005D6816">
            <w:pPr>
              <w:rPr>
                <w:b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BC329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AF78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6C4C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75E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7A8" w14:textId="19446770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3BE94FE" w14:textId="77777777" w:rsidTr="005E39E2">
        <w:trPr>
          <w:trHeight w:hRule="exact" w:val="32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456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37C" w14:textId="77777777" w:rsidR="005D6816" w:rsidRDefault="005D6816" w:rsidP="005D6816">
            <w:pPr>
              <w:rPr>
                <w:color w:val="0070C0"/>
                <w:lang w:val="ru-RU"/>
              </w:rPr>
            </w:pPr>
            <w:commentRangeStart w:id="6"/>
            <w:r w:rsidRPr="00EC101B">
              <w:rPr>
                <w:color w:val="0070C0"/>
                <w:lang w:val="ru-RU"/>
              </w:rPr>
              <w:t>Пространственные отношения и геометрические фигуры. Конструирование геометрических фигур (разбиение фигуры на части, составление фигуры из частей).</w:t>
            </w:r>
            <w:commentRangeEnd w:id="6"/>
            <w:r>
              <w:rPr>
                <w:rStyle w:val="aff9"/>
              </w:rPr>
              <w:commentReference w:id="6"/>
            </w:r>
          </w:p>
          <w:p w14:paraId="652155ED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21C18D32" w14:textId="77777777" w:rsidR="005D6816" w:rsidRPr="00EA6FCD" w:rsidRDefault="005D6816" w:rsidP="005D6816">
            <w:pPr>
              <w:rPr>
                <w:lang w:val="ru-RU"/>
              </w:rPr>
            </w:pPr>
          </w:p>
          <w:p w14:paraId="19528624" w14:textId="77777777" w:rsidR="005D6816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D7C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3298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6B39" w14:textId="68D4F791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1B15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E95E" w14:textId="7040EF41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4424C35" w14:textId="77777777" w:rsidTr="005E39E2">
        <w:trPr>
          <w:trHeight w:hRule="exact" w:val="2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7F96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5085" w14:textId="77777777" w:rsidR="005D6816" w:rsidRDefault="005D6816" w:rsidP="005D6816">
            <w:pPr>
              <w:rPr>
                <w:b/>
                <w:color w:val="0070C0"/>
                <w:lang w:val="ru-RU"/>
              </w:rPr>
            </w:pPr>
            <w:commentRangeStart w:id="7"/>
            <w:r w:rsidRPr="00EC101B">
              <w:rPr>
                <w:color w:val="0070C0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 w:rsidRPr="00EC101B">
              <w:rPr>
                <w:b/>
                <w:color w:val="0070C0"/>
                <w:lang w:val="ru-RU"/>
              </w:rPr>
              <w:t>Равносоставленные фигуры</w:t>
            </w:r>
            <w:commentRangeEnd w:id="7"/>
            <w:r w:rsidR="00B326BA">
              <w:rPr>
                <w:rStyle w:val="aff9"/>
              </w:rPr>
              <w:commentReference w:id="7"/>
            </w:r>
          </w:p>
          <w:p w14:paraId="365216A6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45D2CC8B" w14:textId="77777777" w:rsidR="005D6816" w:rsidRPr="00EC101B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DBC40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AF3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24F3" w14:textId="4F767ABB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792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EF8A" w14:textId="15C0AB74" w:rsidR="005D6816" w:rsidRPr="005D6816" w:rsidRDefault="00191D59" w:rsidP="005D6816">
            <w:pPr>
              <w:rPr>
                <w:rFonts w:cstheme="majorHAnsi"/>
                <w:lang w:val="ru-RU"/>
              </w:rPr>
            </w:pPr>
            <w:r>
              <w:rPr>
                <w:rFonts w:eastAsia="Times New Roman" w:cstheme="majorHAnsi"/>
                <w:color w:val="000000"/>
                <w:lang w:val="ru-RU"/>
              </w:rPr>
              <w:t>Практическая работа</w:t>
            </w:r>
          </w:p>
        </w:tc>
      </w:tr>
      <w:tr w:rsidR="005D6816" w:rsidRPr="003750F4" w14:paraId="0BB0FD02" w14:textId="77777777" w:rsidTr="00230D3A">
        <w:trPr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8D9C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2FD" w14:textId="7EA3368F" w:rsidR="005D6816" w:rsidRPr="00EC101B" w:rsidRDefault="005D6816" w:rsidP="005D6816">
            <w:pPr>
              <w:rPr>
                <w:color w:val="0070C0"/>
                <w:lang w:val="ru-RU"/>
              </w:rPr>
            </w:pPr>
            <w:commentRangeStart w:id="8"/>
            <w:r w:rsidRPr="005E39E2">
              <w:t>Взаимосвязь умножения и деления</w:t>
            </w:r>
            <w:commentRangeEnd w:id="8"/>
            <w:r>
              <w:rPr>
                <w:rStyle w:val="aff9"/>
              </w:rPr>
              <w:commentReference w:id="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FB2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712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1DD2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38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ABE3" w14:textId="64B41667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EBE56D4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B87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5D8D" w14:textId="77777777" w:rsidR="005D6816" w:rsidRPr="003D18A3" w:rsidRDefault="005D6816" w:rsidP="005D6816">
            <w:pPr>
              <w:rPr>
                <w:lang w:val="ru-RU"/>
              </w:rPr>
            </w:pPr>
            <w:commentRangeStart w:id="9"/>
            <w:r w:rsidRPr="003D18A3">
              <w:rPr>
                <w:lang w:val="ru-RU"/>
              </w:rPr>
              <w:t>Умножение числа 2 и на 2. Деление на 2.</w:t>
            </w:r>
            <w:r>
              <w:rPr>
                <w:lang w:val="ru-RU"/>
              </w:rPr>
              <w:t xml:space="preserve"> Связь между компонентами умножения и деления. Четные и нечетные числа.</w:t>
            </w:r>
            <w:commentRangeEnd w:id="9"/>
            <w:r>
              <w:rPr>
                <w:rStyle w:val="aff9"/>
              </w:rPr>
              <w:commentReference w:id="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DD50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A1FE6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6B29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243E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31C" w14:textId="6BCC5EEF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58B0A7C1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CDF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88F8" w14:textId="77777777" w:rsidR="005D6816" w:rsidRDefault="005D6816" w:rsidP="005D6816">
            <w:pPr>
              <w:rPr>
                <w:color w:val="0070C0"/>
              </w:rPr>
            </w:pPr>
            <w:commentRangeStart w:id="10"/>
            <w:r w:rsidRPr="00984474">
              <w:rPr>
                <w:color w:val="0070C0"/>
              </w:rPr>
              <w:t>Свойства чисел</w:t>
            </w:r>
            <w:commentRangeEnd w:id="10"/>
            <w:r>
              <w:rPr>
                <w:rStyle w:val="aff9"/>
              </w:rPr>
              <w:commentReference w:id="10"/>
            </w:r>
          </w:p>
          <w:p w14:paraId="78C35249" w14:textId="2652933B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7FB55394" w14:textId="77777777" w:rsidR="005D6816" w:rsidRPr="003D18A3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44B8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2502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1D3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94C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C4DF" w14:textId="11DA475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3024FF6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83FD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176" w14:textId="77777777" w:rsidR="005D6816" w:rsidRPr="003D18A3" w:rsidRDefault="005D6816" w:rsidP="005D6816">
            <w:pPr>
              <w:rPr>
                <w:lang w:val="ru-RU"/>
              </w:rPr>
            </w:pPr>
            <w:commentRangeStart w:id="11"/>
            <w:r>
              <w:rPr>
                <w:lang w:val="ru-RU"/>
              </w:rPr>
              <w:t>Умножение числа 3 и на 3. Деление на 3.</w:t>
            </w:r>
            <w:commentRangeEnd w:id="11"/>
            <w:r>
              <w:rPr>
                <w:rStyle w:val="aff9"/>
              </w:rPr>
              <w:commentReference w:id="1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70A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A3D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61A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1921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F74E" w14:textId="7DEFF1B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2FE9DC8" w14:textId="77777777" w:rsidTr="004D2B43">
        <w:trPr>
          <w:trHeight w:hRule="exact" w:val="19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8E7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8655" w14:textId="77777777" w:rsidR="005D6816" w:rsidRPr="00542C86" w:rsidRDefault="005D6816" w:rsidP="005D6816">
            <w:pPr>
              <w:rPr>
                <w:color w:val="0070C0"/>
                <w:lang w:val="ru-RU"/>
              </w:rPr>
            </w:pPr>
            <w:commentRangeStart w:id="12"/>
            <w:r w:rsidRPr="00542C86">
              <w:rPr>
                <w:color w:val="0070C0"/>
                <w:lang w:val="ru-RU"/>
              </w:rPr>
              <w:t>Величины. Стоимость (единицы — рубль, копейка); установление отношения «дороже/дешевле на/в»</w:t>
            </w:r>
            <w:commentRangeEnd w:id="12"/>
            <w:r>
              <w:rPr>
                <w:rStyle w:val="aff9"/>
              </w:rPr>
              <w:commentReference w:id="12"/>
            </w:r>
          </w:p>
          <w:p w14:paraId="748E4491" w14:textId="36AA4F7D" w:rsidR="005D6816" w:rsidRPr="00542C86" w:rsidRDefault="005D6816" w:rsidP="005D6816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958C7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858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3B2C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C22E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2D9D" w14:textId="45FD7AB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6E68B4C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88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C0C1" w14:textId="77777777" w:rsidR="005D6816" w:rsidRDefault="005D6816" w:rsidP="005D6816">
            <w:pPr>
              <w:rPr>
                <w:lang w:val="ru-RU"/>
              </w:rPr>
            </w:pPr>
            <w:commentRangeStart w:id="13"/>
            <w:r>
              <w:rPr>
                <w:lang w:val="ru-RU"/>
              </w:rPr>
              <w:t>Решение задач с величинами: цена, количество, стоимость</w:t>
            </w:r>
            <w:commentRangeEnd w:id="13"/>
            <w:r>
              <w:rPr>
                <w:rStyle w:val="aff9"/>
              </w:rPr>
              <w:commentReference w:id="13"/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4780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D0B5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9EDC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33A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5C45" w14:textId="6F7D0C50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3160CA0" w14:textId="77777777" w:rsidTr="004D2B43">
        <w:trPr>
          <w:trHeight w:hRule="exact" w:val="155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05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D2B9" w14:textId="77777777" w:rsidR="005D6816" w:rsidRPr="00B635A9" w:rsidRDefault="005D6816" w:rsidP="005D6816">
            <w:pPr>
              <w:rPr>
                <w:color w:val="0070C0"/>
                <w:lang w:val="ru-RU"/>
              </w:rPr>
            </w:pPr>
            <w:commentRangeStart w:id="14"/>
            <w:r w:rsidRPr="00B635A9">
              <w:rPr>
                <w:color w:val="0070C0"/>
                <w:lang w:val="ru-RU"/>
              </w:rPr>
              <w:t>Соотношение «цена, количество, стоимость» в практической ситуации</w:t>
            </w:r>
            <w:commentRangeEnd w:id="14"/>
            <w:r w:rsidR="00B326BA">
              <w:rPr>
                <w:rStyle w:val="aff9"/>
              </w:rPr>
              <w:commentReference w:id="14"/>
            </w:r>
            <w:r w:rsidRPr="00B635A9">
              <w:rPr>
                <w:color w:val="0070C0"/>
                <w:lang w:val="ru-RU"/>
              </w:rPr>
              <w:t>.</w:t>
            </w:r>
          </w:p>
          <w:p w14:paraId="2F6DEC7C" w14:textId="0A0F69A8" w:rsidR="005D6816" w:rsidRPr="002106A1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0C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62CC6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0769C" w14:textId="6617315D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E78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3FD9" w14:textId="77DA566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00B256E" w14:textId="77777777" w:rsidTr="00230D3A">
        <w:trPr>
          <w:trHeight w:hRule="exact" w:val="1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0B7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9D5" w14:textId="77777777" w:rsidR="005D6816" w:rsidRPr="00E62391" w:rsidRDefault="005D6816" w:rsidP="005D6816">
            <w:pPr>
              <w:rPr>
                <w:lang w:val="ru-RU"/>
              </w:rPr>
            </w:pPr>
            <w:commentRangeStart w:id="15"/>
            <w:r w:rsidRPr="00E62391">
              <w:rPr>
                <w:lang w:val="ru-RU"/>
              </w:rPr>
              <w:t xml:space="preserve">Задачи на понимание </w:t>
            </w:r>
            <w:r>
              <w:rPr>
                <w:lang w:val="ru-RU"/>
              </w:rPr>
              <w:t>з</w:t>
            </w:r>
            <w:r w:rsidRPr="00E62391">
              <w:rPr>
                <w:lang w:val="ru-RU"/>
              </w:rPr>
              <w:t>ависимости между величинами: масса одного предмета, количество предметов</w:t>
            </w:r>
            <w:commentRangeEnd w:id="15"/>
            <w:r>
              <w:rPr>
                <w:rStyle w:val="aff9"/>
              </w:rPr>
              <w:commentReference w:id="15"/>
            </w:r>
          </w:p>
          <w:p w14:paraId="5C5A3995" w14:textId="77777777" w:rsidR="005D6816" w:rsidRPr="00E62391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FF4BB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571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6E1A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AA8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C59F" w14:textId="0E320644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F299252" w14:textId="77777777" w:rsidTr="004D2B43">
        <w:trPr>
          <w:trHeight w:hRule="exact" w:val="1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971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6A87" w14:textId="77777777" w:rsidR="005D6816" w:rsidRPr="00CD41AE" w:rsidRDefault="005D6816" w:rsidP="005D6816">
            <w:pPr>
              <w:rPr>
                <w:color w:val="0070C0"/>
                <w:lang w:val="ru-RU"/>
              </w:rPr>
            </w:pPr>
            <w:commentRangeStart w:id="16"/>
            <w:r w:rsidRPr="00CD41AE">
              <w:rPr>
                <w:color w:val="0070C0"/>
                <w:lang w:val="ru-RU"/>
              </w:rPr>
              <w:t>Математическая информация. Алгоритмы (правила) порядка действий в числовом выражении</w:t>
            </w:r>
            <w:commentRangeEnd w:id="16"/>
            <w:r w:rsidR="00B803FA">
              <w:rPr>
                <w:rStyle w:val="aff9"/>
              </w:rPr>
              <w:commentReference w:id="16"/>
            </w:r>
          </w:p>
          <w:p w14:paraId="1C128E1E" w14:textId="1CABE8D1" w:rsidR="005D6816" w:rsidRPr="00E62391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2DCE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791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0164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FD08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082D" w14:textId="640E561C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3CE1DB0" w14:textId="77777777" w:rsidTr="008613AB">
        <w:trPr>
          <w:trHeight w:hRule="exact" w:val="2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23D0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C1A" w14:textId="1F2EAD00" w:rsidR="005D6816" w:rsidRDefault="005D6816" w:rsidP="005D6816">
            <w:pPr>
              <w:rPr>
                <w:lang w:val="ru-RU"/>
              </w:rPr>
            </w:pPr>
            <w:commentRangeStart w:id="17"/>
            <w:r w:rsidRPr="003F69C8">
              <w:rPr>
                <w:lang w:val="ru-RU"/>
              </w:rPr>
              <w:t>Порядок выполнения действий</w:t>
            </w:r>
            <w:r>
              <w:rPr>
                <w:lang w:val="ru-RU"/>
              </w:rPr>
              <w:t xml:space="preserve"> в выражениях со скобками и без скобок.</w:t>
            </w:r>
            <w:commentRangeEnd w:id="17"/>
            <w:r>
              <w:rPr>
                <w:rStyle w:val="aff9"/>
              </w:rPr>
              <w:commentReference w:id="1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60D9C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4DD2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20C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25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F8BD" w14:textId="7B3318C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116DDA5" w14:textId="77777777" w:rsidTr="00230D3A">
        <w:trPr>
          <w:trHeight w:hRule="exact" w:val="11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B729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9203" w14:textId="77777777" w:rsidR="005D6816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491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5F20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3FDF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E8BD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65BC" w14:textId="0B1DEC9D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53FAB1CD" w14:textId="77777777" w:rsidTr="00230D3A">
        <w:trPr>
          <w:trHeight w:hRule="exact" w:val="10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08FE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A1A" w14:textId="5FC72DEC" w:rsidR="005D6816" w:rsidRPr="003F69C8" w:rsidRDefault="005D6816" w:rsidP="005D6816">
            <w:pPr>
              <w:rPr>
                <w:b/>
                <w:lang w:val="ru-RU"/>
              </w:rPr>
            </w:pPr>
            <w:commentRangeStart w:id="18"/>
            <w:r w:rsidRPr="003F69C8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1</w:t>
            </w:r>
            <w:r w:rsidRPr="003F69C8">
              <w:rPr>
                <w:b/>
                <w:lang w:val="ru-RU"/>
              </w:rPr>
              <w:t>: «Умножение и деление на 2 и 3»</w:t>
            </w:r>
            <w:commentRangeEnd w:id="18"/>
            <w:r>
              <w:rPr>
                <w:rStyle w:val="aff9"/>
              </w:rPr>
              <w:commentReference w:id="1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D794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20D08" w14:textId="7D225010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AB1F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2434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9FB5" w14:textId="160AE76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4EAB5EF7" w14:textId="77777777" w:rsidTr="004D2B43">
        <w:trPr>
          <w:trHeight w:hRule="exact" w:val="2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F783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7F7" w14:textId="77777777" w:rsidR="005D6816" w:rsidRPr="003F69C8" w:rsidRDefault="005D6816" w:rsidP="005D6816">
            <w:pPr>
              <w:rPr>
                <w:lang w:val="ru-RU"/>
              </w:rPr>
            </w:pPr>
            <w:r w:rsidRPr="003F69C8">
              <w:rPr>
                <w:lang w:val="ru-RU"/>
              </w:rPr>
              <w:t xml:space="preserve">Анализ проверочной работы. </w:t>
            </w:r>
          </w:p>
          <w:p w14:paraId="13C48D60" w14:textId="77777777" w:rsidR="005D6816" w:rsidRPr="00403822" w:rsidRDefault="005D6816" w:rsidP="005D6816">
            <w:pPr>
              <w:rPr>
                <w:color w:val="0070C0"/>
                <w:lang w:val="ru-RU"/>
              </w:rPr>
            </w:pPr>
            <w:commentRangeStart w:id="19"/>
            <w:r w:rsidRPr="00403822">
              <w:rPr>
                <w:color w:val="0070C0"/>
                <w:lang w:val="ru-RU"/>
              </w:rPr>
              <w:t>Величины. Длина (единица длины — миллиметр, километр); соотношение между величинами в пределах тысячи</w:t>
            </w:r>
            <w:commentRangeEnd w:id="19"/>
            <w:r>
              <w:rPr>
                <w:rStyle w:val="aff9"/>
              </w:rPr>
              <w:commentReference w:id="19"/>
            </w:r>
          </w:p>
          <w:p w14:paraId="767049A7" w14:textId="029EAEFE" w:rsidR="005D6816" w:rsidRPr="003F69C8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8B3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6DCF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908B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310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0695" w14:textId="3B5B2B63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6656FCA" w14:textId="77777777" w:rsidTr="004D2B43">
        <w:trPr>
          <w:trHeight w:hRule="exact" w:val="2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059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6638" w14:textId="77777777" w:rsidR="005D6816" w:rsidRPr="00E17FC6" w:rsidRDefault="005D6816" w:rsidP="005D6816">
            <w:pPr>
              <w:rPr>
                <w:lang w:val="ru-RU"/>
              </w:rPr>
            </w:pPr>
            <w:commentRangeStart w:id="20"/>
            <w:r w:rsidRPr="00403822">
              <w:rPr>
                <w:color w:val="0070C0"/>
                <w:lang w:val="ru-RU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  <w:commentRangeEnd w:id="20"/>
            <w:r>
              <w:rPr>
                <w:rStyle w:val="aff9"/>
              </w:rPr>
              <w:commentReference w:id="20"/>
            </w:r>
          </w:p>
          <w:p w14:paraId="30B44F8E" w14:textId="19CDAE26" w:rsidR="005D6816" w:rsidRPr="003F69C8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D2E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4ADD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E89A5" w14:textId="0CF206C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45AD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C34E" w14:textId="3BAD0837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5832E44D" w14:textId="77777777" w:rsidTr="00230D3A">
        <w:trPr>
          <w:trHeight w:hRule="exact" w:val="1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53CD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AE3" w14:textId="77777777" w:rsidR="005D6816" w:rsidRPr="003F69C8" w:rsidRDefault="005D6816" w:rsidP="005D6816">
            <w:pPr>
              <w:rPr>
                <w:lang w:val="ru-RU"/>
              </w:rPr>
            </w:pPr>
            <w:commentRangeStart w:id="21"/>
            <w:r>
              <w:rPr>
                <w:lang w:val="ru-RU"/>
              </w:rPr>
              <w:t>Умножение числа 4 и на 4. Деление на 4.</w:t>
            </w:r>
            <w:commentRangeEnd w:id="21"/>
            <w:r>
              <w:rPr>
                <w:rStyle w:val="aff9"/>
              </w:rPr>
              <w:commentReference w:id="2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B61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5CC6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EE6C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73C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11A" w14:textId="7820F075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0496D87" w14:textId="77777777" w:rsidTr="00230D3A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08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93D" w14:textId="77777777" w:rsidR="005D6816" w:rsidRPr="00F43798" w:rsidRDefault="005D6816" w:rsidP="005D6816">
            <w:pPr>
              <w:rPr>
                <w:lang w:val="ru-RU"/>
              </w:rPr>
            </w:pPr>
            <w:commentRangeStart w:id="22"/>
            <w:r w:rsidRPr="00552602">
              <w:rPr>
                <w:color w:val="0070C0"/>
                <w:lang w:val="ru-RU"/>
              </w:rPr>
              <w:t>Увеличение числа в несколько раз</w:t>
            </w:r>
            <w:r>
              <w:rPr>
                <w:lang w:val="ru-RU"/>
              </w:rPr>
              <w:t xml:space="preserve">. </w:t>
            </w:r>
            <w:r w:rsidRPr="00F43798">
              <w:rPr>
                <w:lang w:val="ru-RU"/>
              </w:rPr>
              <w:t>Задачи н</w:t>
            </w:r>
            <w:r>
              <w:rPr>
                <w:lang w:val="ru-RU"/>
              </w:rPr>
              <w:t>а понимание смысла арифметического действия умножение.</w:t>
            </w:r>
            <w:commentRangeEnd w:id="22"/>
            <w:r>
              <w:rPr>
                <w:rStyle w:val="aff9"/>
              </w:rPr>
              <w:commentReference w:id="22"/>
            </w:r>
          </w:p>
          <w:p w14:paraId="04E1EA82" w14:textId="77777777" w:rsidR="005D6816" w:rsidRPr="003F69C8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2A2F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31C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4BFE5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8B0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9FC0" w14:textId="22B5A77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FD3E9E6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B9B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B458" w14:textId="77777777" w:rsidR="005D6816" w:rsidRPr="00F43798" w:rsidRDefault="005D6816" w:rsidP="005D6816">
            <w:pPr>
              <w:rPr>
                <w:lang w:val="ru-RU"/>
              </w:rPr>
            </w:pPr>
            <w:commentRangeStart w:id="23"/>
            <w:r w:rsidRPr="00552602">
              <w:rPr>
                <w:color w:val="0070C0"/>
                <w:lang w:val="ru-RU"/>
              </w:rPr>
              <w:t xml:space="preserve">Уменьшение числа в несколько раз. </w:t>
            </w:r>
            <w:r>
              <w:rPr>
                <w:lang w:val="ru-RU"/>
              </w:rPr>
              <w:t>З</w:t>
            </w:r>
            <w:r w:rsidRPr="00F43798">
              <w:rPr>
                <w:lang w:val="ru-RU"/>
              </w:rPr>
              <w:t>адачи на</w:t>
            </w:r>
            <w:r>
              <w:rPr>
                <w:lang w:val="ru-RU"/>
              </w:rPr>
              <w:t xml:space="preserve"> понимание смысла арифметического действия деление. </w:t>
            </w:r>
            <w:r w:rsidRPr="00F43798">
              <w:rPr>
                <w:lang w:val="ru-RU"/>
              </w:rPr>
              <w:t xml:space="preserve"> </w:t>
            </w:r>
            <w:commentRangeEnd w:id="23"/>
            <w:r>
              <w:rPr>
                <w:rStyle w:val="aff9"/>
              </w:rPr>
              <w:commentReference w:id="23"/>
            </w:r>
          </w:p>
          <w:p w14:paraId="32E3480C" w14:textId="77777777" w:rsidR="005D6816" w:rsidRPr="00F43798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FB10D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8358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9AAB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82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170C" w14:textId="2F6C5219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4242626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DB6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80EC" w14:textId="77777777" w:rsidR="005D6816" w:rsidRPr="00F43798" w:rsidRDefault="005D6816" w:rsidP="005D6816">
            <w:pPr>
              <w:rPr>
                <w:lang w:val="ru-RU"/>
              </w:rPr>
            </w:pPr>
            <w:commentRangeStart w:id="24"/>
            <w:r>
              <w:rPr>
                <w:lang w:val="ru-RU"/>
              </w:rPr>
              <w:t>Умножение числа 5 и на 5. Деление на 5.</w:t>
            </w:r>
            <w:commentRangeEnd w:id="24"/>
            <w:r>
              <w:rPr>
                <w:rStyle w:val="aff9"/>
              </w:rPr>
              <w:commentReference w:id="2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4AA8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F2A9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13D5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2631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F082" w14:textId="4880735D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1C24FDC" w14:textId="77777777" w:rsidTr="00FF34F8">
        <w:trPr>
          <w:trHeight w:hRule="exact" w:val="28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CAB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10D9" w14:textId="77777777" w:rsidR="005D6816" w:rsidRDefault="005D6816" w:rsidP="005D6816">
            <w:pPr>
              <w:rPr>
                <w:color w:val="0070C0"/>
                <w:lang w:val="ru-RU"/>
              </w:rPr>
            </w:pPr>
            <w:commentRangeStart w:id="25"/>
            <w:r w:rsidRPr="00C55683">
              <w:rPr>
                <w:color w:val="0070C0"/>
                <w:lang w:val="ru-RU"/>
              </w:rPr>
              <w:t>Алгоритмы</w:t>
            </w:r>
            <w:r>
              <w:rPr>
                <w:color w:val="0070C0"/>
                <w:lang w:val="ru-RU"/>
              </w:rPr>
              <w:t xml:space="preserve"> (правила) нахождения периметра</w:t>
            </w:r>
            <w:commentRangeEnd w:id="25"/>
            <w:r>
              <w:rPr>
                <w:rStyle w:val="aff9"/>
              </w:rPr>
              <w:commentReference w:id="25"/>
            </w:r>
            <w:r>
              <w:rPr>
                <w:color w:val="0070C0"/>
                <w:lang w:val="ru-RU"/>
              </w:rPr>
              <w:t>.</w:t>
            </w:r>
          </w:p>
          <w:p w14:paraId="1B6D0F0E" w14:textId="77777777" w:rsidR="005D6816" w:rsidRPr="00C55683" w:rsidRDefault="005D6816" w:rsidP="005D6816">
            <w:pPr>
              <w:rPr>
                <w:color w:val="0070C0"/>
                <w:lang w:val="ru-RU"/>
              </w:rPr>
            </w:pPr>
            <w:commentRangeStart w:id="26"/>
            <w:r w:rsidRPr="00EC101B">
              <w:rPr>
                <w:color w:val="0070C0"/>
                <w:lang w:val="ru-RU"/>
              </w:rPr>
              <w:t>Периметр многоугольника: измерени</w:t>
            </w:r>
            <w:r>
              <w:rPr>
                <w:color w:val="0070C0"/>
                <w:lang w:val="ru-RU"/>
              </w:rPr>
              <w:t xml:space="preserve">е, вычисление, запись равенства. </w:t>
            </w:r>
            <w:r w:rsidRPr="00EC101B">
              <w:rPr>
                <w:color w:val="0070C0"/>
                <w:lang w:val="ru-RU"/>
              </w:rPr>
              <w:t>Решение геометрических задач</w:t>
            </w:r>
            <w:r>
              <w:rPr>
                <w:color w:val="0070C0"/>
                <w:lang w:val="ru-RU"/>
              </w:rPr>
              <w:t xml:space="preserve">. </w:t>
            </w:r>
            <w:commentRangeEnd w:id="26"/>
            <w:r>
              <w:rPr>
                <w:rStyle w:val="aff9"/>
              </w:rPr>
              <w:commentReference w:id="26"/>
            </w:r>
          </w:p>
          <w:p w14:paraId="6044A00F" w14:textId="41529FEA" w:rsidR="005D6816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4F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B976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C2FB8" w14:textId="5E658058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95DC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080A" w14:textId="02D69A98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2750FA" w:rsidRPr="003750F4" w14:paraId="44546FA8" w14:textId="77777777" w:rsidTr="002750FA">
        <w:trPr>
          <w:trHeight w:hRule="exact" w:val="1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67BC" w14:textId="77777777" w:rsidR="002750FA" w:rsidRPr="00E86C8A" w:rsidRDefault="002750FA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F7C" w14:textId="77777777" w:rsidR="002750FA" w:rsidRPr="001D36B0" w:rsidRDefault="002750FA" w:rsidP="00C55683">
            <w:pPr>
              <w:rPr>
                <w:color w:val="0070C0"/>
                <w:lang w:val="ru-RU"/>
              </w:rPr>
            </w:pPr>
            <w:commentRangeStart w:id="27"/>
            <w:r w:rsidRPr="002750FA">
              <w:rPr>
                <w:color w:val="0070C0"/>
                <w:lang w:val="ru-RU"/>
              </w:rPr>
              <w:t xml:space="preserve">Периметр многоугольника: измерение, вычисление, запись равенства. </w:t>
            </w:r>
            <w:r w:rsidRPr="001D36B0">
              <w:rPr>
                <w:color w:val="0070C0"/>
                <w:lang w:val="ru-RU"/>
              </w:rPr>
              <w:t>Повторение. Обобщение</w:t>
            </w:r>
            <w:commentRangeEnd w:id="27"/>
            <w:r>
              <w:rPr>
                <w:rStyle w:val="aff9"/>
              </w:rPr>
              <w:commentReference w:id="27"/>
            </w:r>
          </w:p>
          <w:p w14:paraId="2F8966F2" w14:textId="33419112" w:rsidR="002750FA" w:rsidRPr="00C55683" w:rsidRDefault="002750FA" w:rsidP="00C55683">
            <w:pPr>
              <w:rPr>
                <w:color w:val="0070C0"/>
                <w:lang w:val="ru-RU"/>
              </w:rPr>
            </w:pPr>
            <w:r w:rsidRPr="002750FA">
              <w:rPr>
                <w:i/>
              </w:rPr>
              <w:t>&lt;</w:t>
            </w:r>
            <w:r w:rsidRPr="002750FA">
              <w:rPr>
                <w:i/>
                <w:lang w:val="ru-RU"/>
              </w:rPr>
              <w:t>Нет в учебнике</w:t>
            </w:r>
            <w:r w:rsidRPr="002750FA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F2EFA" w14:textId="77777777" w:rsidR="002750FA" w:rsidRDefault="002750F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9F73A" w14:textId="77777777" w:rsidR="002750FA" w:rsidRPr="000A0060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E2DB5" w14:textId="77777777" w:rsidR="002750FA" w:rsidRPr="000A0060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5717" w14:textId="77777777" w:rsidR="002750FA" w:rsidRPr="000A0060" w:rsidRDefault="002750FA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DB22" w14:textId="0697C9E9" w:rsidR="002750FA" w:rsidRPr="005D6816" w:rsidRDefault="00191D59" w:rsidP="005D1843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B410FA1" w14:textId="77777777" w:rsidTr="00230D3A">
        <w:trPr>
          <w:trHeight w:hRule="exact" w:val="10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77E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94C2" w14:textId="77777777" w:rsidR="005D6816" w:rsidRDefault="005D6816" w:rsidP="005D6816">
            <w:pPr>
              <w:rPr>
                <w:lang w:val="ru-RU"/>
              </w:rPr>
            </w:pPr>
            <w:commentRangeStart w:id="28"/>
            <w:r w:rsidRPr="00552602">
              <w:rPr>
                <w:color w:val="0070C0"/>
                <w:lang w:val="ru-RU"/>
              </w:rPr>
              <w:t xml:space="preserve">Кратное сравнение чисел. </w:t>
            </w:r>
            <w:r>
              <w:rPr>
                <w:lang w:val="ru-RU"/>
              </w:rPr>
              <w:t>Задачи на кратное сравнение.</w:t>
            </w:r>
            <w:commentRangeEnd w:id="28"/>
            <w:r>
              <w:rPr>
                <w:rStyle w:val="aff9"/>
              </w:rPr>
              <w:commentReference w:id="2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9BC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1488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8736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1D9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4B9" w14:textId="61BC8EB8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15BB997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65D6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8E20" w14:textId="77777777" w:rsidR="005D6816" w:rsidRPr="00867993" w:rsidRDefault="005D6816" w:rsidP="005D6816">
            <w:pPr>
              <w:rPr>
                <w:lang w:val="ru-RU"/>
              </w:rPr>
            </w:pPr>
            <w:commentRangeStart w:id="29"/>
            <w:r w:rsidRPr="00867993">
              <w:rPr>
                <w:lang w:val="ru-RU"/>
              </w:rPr>
              <w:t>Задачи на понимание отношений (больше/меньше на/в)</w:t>
            </w:r>
            <w:commentRangeEnd w:id="29"/>
            <w:r>
              <w:rPr>
                <w:rStyle w:val="aff9"/>
              </w:rPr>
              <w:commentReference w:id="29"/>
            </w:r>
          </w:p>
          <w:p w14:paraId="00D50AC4" w14:textId="77777777" w:rsidR="005D6816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AA9F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3B6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DC4A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222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0334" w14:textId="19BC19B0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0BF93D0" w14:textId="77777777" w:rsidTr="00230D3A">
        <w:trPr>
          <w:trHeight w:hRule="exact" w:val="11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A4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37DB" w14:textId="77777777" w:rsidR="005D6816" w:rsidRPr="00867993" w:rsidRDefault="005D6816" w:rsidP="005D6816">
            <w:pPr>
              <w:rPr>
                <w:lang w:val="ru-RU"/>
              </w:rPr>
            </w:pPr>
            <w:commentRangeStart w:id="30"/>
            <w:r>
              <w:rPr>
                <w:lang w:val="ru-RU"/>
              </w:rPr>
              <w:t>Умножение числа 6 и на 6. Деление на 6.</w:t>
            </w:r>
            <w:commentRangeEnd w:id="30"/>
            <w:r>
              <w:rPr>
                <w:rStyle w:val="aff9"/>
              </w:rPr>
              <w:commentReference w:id="3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58069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C0A4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3D5E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90F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981D" w14:textId="60323D8B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211D015" w14:textId="77777777" w:rsidTr="00230D3A">
        <w:trPr>
          <w:trHeight w:hRule="exact" w:val="1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4F0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AFCA" w14:textId="77777777" w:rsidR="00191D59" w:rsidRPr="00867993" w:rsidRDefault="00191D59" w:rsidP="00191D59">
            <w:pPr>
              <w:rPr>
                <w:lang w:val="ru-RU"/>
              </w:rPr>
            </w:pPr>
            <w:commentRangeStart w:id="31"/>
            <w:r w:rsidRPr="00867993">
              <w:rPr>
                <w:lang w:val="ru-RU"/>
              </w:rPr>
              <w:t>Работа с текстовой задачей: анализ данных и отношений, представление на модели.</w:t>
            </w:r>
            <w:commentRangeEnd w:id="31"/>
            <w:r>
              <w:rPr>
                <w:rStyle w:val="aff9"/>
              </w:rPr>
              <w:commentReference w:id="31"/>
            </w:r>
          </w:p>
          <w:p w14:paraId="31FE9B12" w14:textId="77777777" w:rsidR="00191D59" w:rsidRPr="00867993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FCE5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C06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1700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C93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0DAF" w14:textId="7EC4EA5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B6C7F56" w14:textId="77777777" w:rsidTr="00230D3A">
        <w:trPr>
          <w:trHeight w:hRule="exact" w:val="11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A9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2D2" w14:textId="77777777" w:rsidR="00191D59" w:rsidRPr="00867993" w:rsidRDefault="00191D59" w:rsidP="00191D59">
            <w:pPr>
              <w:rPr>
                <w:lang w:val="ru-RU"/>
              </w:rPr>
            </w:pPr>
            <w:commentRangeStart w:id="32"/>
            <w:r>
              <w:rPr>
                <w:lang w:val="ru-RU"/>
              </w:rPr>
              <w:t xml:space="preserve">Решение задач. </w:t>
            </w:r>
            <w:commentRangeEnd w:id="32"/>
            <w:r>
              <w:rPr>
                <w:rStyle w:val="aff9"/>
              </w:rPr>
              <w:commentReference w:id="3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437B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A7A3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F29C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BD8A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043E" w14:textId="635E1837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528EA4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E4A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F69" w14:textId="77777777" w:rsidR="00191D59" w:rsidRDefault="00191D59" w:rsidP="00191D59">
            <w:pPr>
              <w:rPr>
                <w:lang w:val="ru-RU"/>
              </w:rPr>
            </w:pPr>
            <w:commentRangeStart w:id="33"/>
            <w:r>
              <w:rPr>
                <w:lang w:val="ru-RU"/>
              </w:rPr>
              <w:t>Умножение числа 7 и на 7. Деление на 7.</w:t>
            </w:r>
            <w:commentRangeEnd w:id="33"/>
            <w:r>
              <w:rPr>
                <w:rStyle w:val="aff9"/>
              </w:rPr>
              <w:commentReference w:id="3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B39B0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1206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4046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A59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2D9C" w14:textId="2BD3DA50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D24CC2" w:rsidRPr="005E1C08" w14:paraId="0764B8F5" w14:textId="77777777" w:rsidTr="00230D3A">
        <w:trPr>
          <w:trHeight w:hRule="exact" w:val="1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2AA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32D6" w14:textId="77777777" w:rsidR="00D24CC2" w:rsidRDefault="00D24CC2" w:rsidP="00072C15">
            <w:pPr>
              <w:rPr>
                <w:lang w:val="ru-RU"/>
              </w:rPr>
            </w:pPr>
            <w:r>
              <w:rPr>
                <w:lang w:val="ru-RU"/>
              </w:rPr>
              <w:t xml:space="preserve">«Странички для любознательных». </w:t>
            </w:r>
            <w:r w:rsidR="00072C15">
              <w:rPr>
                <w:lang w:val="ru-RU"/>
              </w:rPr>
              <w:t>Наши проекты.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17FB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1C2AA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BC5E" w14:textId="3E1E07C2" w:rsidR="00D24CC2" w:rsidRPr="000A0060" w:rsidRDefault="006E6FA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1600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640C" w14:textId="5B0883EF" w:rsidR="003750F4" w:rsidRPr="005D6816" w:rsidRDefault="003750F4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Практическая работа; </w:t>
            </w:r>
            <w:r w:rsidR="006E6FA0" w:rsidRPr="005D6816">
              <w:rPr>
                <w:rFonts w:cstheme="majorHAnsi"/>
                <w:lang w:val="ru-RU"/>
              </w:rPr>
              <w:t xml:space="preserve"> </w:t>
            </w:r>
            <w:r w:rsidRPr="005D6816">
              <w:rPr>
                <w:rFonts w:cstheme="majorHAnsi"/>
                <w:lang w:val="ru-RU"/>
              </w:rPr>
              <w:t xml:space="preserve">Самооценка с </w:t>
            </w:r>
            <w:r w:rsidRPr="005D6816">
              <w:rPr>
                <w:rFonts w:cstheme="majorHAnsi"/>
                <w:lang w:val="ru-RU"/>
              </w:rPr>
              <w:br/>
              <w:t>использованием</w:t>
            </w:r>
            <w:r w:rsidR="006E6FA0" w:rsidRPr="005D6816">
              <w:rPr>
                <w:rFonts w:cstheme="majorHAnsi"/>
                <w:lang w:val="ru-RU"/>
              </w:rPr>
              <w:t xml:space="preserve"> </w:t>
            </w:r>
            <w:r w:rsidRPr="005D6816">
              <w:rPr>
                <w:rFonts w:cstheme="majorHAnsi"/>
                <w:lang w:val="ru-RU"/>
              </w:rPr>
              <w:t xml:space="preserve">«Оценочного </w:t>
            </w:r>
            <w:r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28C0CC27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072C15" w:rsidRPr="005E1C08" w14:paraId="29110FC4" w14:textId="77777777" w:rsidTr="00230D3A">
        <w:trPr>
          <w:trHeight w:hRule="exact" w:val="17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38BD" w14:textId="77777777" w:rsidR="00072C15" w:rsidRPr="00E86C8A" w:rsidRDefault="00072C15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B2B" w14:textId="77777777" w:rsidR="00072C15" w:rsidRDefault="00072C15" w:rsidP="00867993">
            <w:pPr>
              <w:rPr>
                <w:lang w:val="ru-RU"/>
              </w:rPr>
            </w:pPr>
            <w:r>
              <w:rPr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8C8AA" w14:textId="77777777" w:rsidR="00072C15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6E5A4" w14:textId="77777777" w:rsidR="00072C15" w:rsidRPr="000A0060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4B426" w14:textId="77777777" w:rsidR="00072C15" w:rsidRPr="000A0060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680" w14:textId="77777777" w:rsidR="00072C15" w:rsidRPr="000A0060" w:rsidRDefault="00072C15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6BEE" w14:textId="0B170CDF" w:rsidR="003750F4" w:rsidRPr="005D6816" w:rsidRDefault="003750F4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>Тестирование;</w:t>
            </w:r>
            <w:r w:rsidR="006E6FA0" w:rsidRPr="005D6816">
              <w:rPr>
                <w:rFonts w:cstheme="majorHAnsi"/>
                <w:lang w:val="ru-RU"/>
              </w:rPr>
              <w:t xml:space="preserve">  </w:t>
            </w:r>
          </w:p>
          <w:p w14:paraId="74E36B13" w14:textId="77777777" w:rsidR="006E6FA0" w:rsidRPr="005D6816" w:rsidRDefault="006E6FA0" w:rsidP="006E6FA0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Самооценка с </w:t>
            </w:r>
            <w:r w:rsidRPr="005D6816">
              <w:rPr>
                <w:rFonts w:cstheme="majorHAnsi"/>
                <w:lang w:val="ru-RU"/>
              </w:rPr>
              <w:br/>
              <w:t xml:space="preserve">использованием «Оценочного </w:t>
            </w:r>
            <w:r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014AAE65" w14:textId="77777777" w:rsidR="00072C15" w:rsidRPr="005D6816" w:rsidRDefault="00072C15">
            <w:pPr>
              <w:rPr>
                <w:rFonts w:cstheme="majorHAnsi"/>
                <w:lang w:val="ru-RU"/>
              </w:rPr>
            </w:pPr>
          </w:p>
        </w:tc>
      </w:tr>
      <w:tr w:rsidR="00D24CC2" w:rsidRPr="003750F4" w14:paraId="6F0695DC" w14:textId="77777777" w:rsidTr="00230D3A">
        <w:trPr>
          <w:trHeight w:hRule="exact" w:val="9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9917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BFE4" w14:textId="77777777" w:rsidR="00D24CC2" w:rsidRPr="00D24CC2" w:rsidRDefault="00D24CC2" w:rsidP="00867993">
            <w:pPr>
              <w:rPr>
                <w:b/>
                <w:lang w:val="ru-RU"/>
              </w:rPr>
            </w:pPr>
            <w:r w:rsidRPr="00D24CC2">
              <w:rPr>
                <w:b/>
                <w:lang w:val="ru-RU"/>
              </w:rPr>
              <w:t>Проверочная работа</w:t>
            </w:r>
            <w:r w:rsidR="00672F87">
              <w:rPr>
                <w:b/>
                <w:lang w:val="ru-RU"/>
              </w:rPr>
              <w:t xml:space="preserve"> 2</w:t>
            </w:r>
            <w:r w:rsidRPr="00D24CC2">
              <w:rPr>
                <w:b/>
                <w:lang w:val="ru-RU"/>
              </w:rPr>
              <w:t>: «Умножение и деление. Решение задач»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D5653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56AB3" w14:textId="28667125" w:rsidR="00D24CC2" w:rsidRPr="000A0060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AFF83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1E0D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7560" w14:textId="3DC786B5" w:rsidR="003750F4" w:rsidRPr="005D6816" w:rsidRDefault="006E6FA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</w:t>
            </w:r>
            <w:r w:rsidR="003750F4" w:rsidRPr="005D6816">
              <w:rPr>
                <w:rFonts w:cstheme="majorHAnsi"/>
                <w:lang w:val="ru-RU"/>
              </w:rPr>
              <w:t xml:space="preserve"> Письменный </w:t>
            </w:r>
            <w:r w:rsidR="003750F4" w:rsidRPr="005D6816">
              <w:rPr>
                <w:rFonts w:cstheme="majorHAnsi"/>
                <w:lang w:val="ru-RU"/>
              </w:rPr>
              <w:br/>
              <w:t>контроль;</w:t>
            </w:r>
          </w:p>
          <w:p w14:paraId="796EF18D" w14:textId="68A4C0EE" w:rsidR="003750F4" w:rsidRPr="005D6816" w:rsidRDefault="006E6FA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</w:t>
            </w:r>
          </w:p>
          <w:p w14:paraId="2E32D448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D24CC2" w:rsidRPr="005E1C08" w14:paraId="4C4985A3" w14:textId="77777777" w:rsidTr="00230D3A">
        <w:trPr>
          <w:trHeight w:hRule="exact" w:val="18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129A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9D8B" w14:textId="77777777" w:rsidR="00D24CC2" w:rsidRPr="00D24CC2" w:rsidRDefault="00D24CC2" w:rsidP="00867993">
            <w:pPr>
              <w:rPr>
                <w:lang w:val="ru-RU"/>
              </w:rPr>
            </w:pPr>
            <w:r>
              <w:rPr>
                <w:lang w:val="ru-RU"/>
              </w:rPr>
              <w:t>Анализ проверочной работы. Проект «Математическая сказка»</w:t>
            </w:r>
            <w:r w:rsidR="00427575"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6EA84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77BD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14077" w14:textId="03C36E49" w:rsidR="00D24CC2" w:rsidRPr="000A0060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DA0D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E24B" w14:textId="5D7C9B8F" w:rsidR="003750F4" w:rsidRPr="005D6816" w:rsidRDefault="00B4203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Практическая работа</w:t>
            </w:r>
            <w:r w:rsidR="003750F4" w:rsidRPr="005D6816">
              <w:rPr>
                <w:rFonts w:cstheme="majorHAnsi"/>
                <w:lang w:val="ru-RU"/>
              </w:rPr>
              <w:t>;</w:t>
            </w:r>
            <w:r w:rsidRPr="005D6816">
              <w:rPr>
                <w:rFonts w:cstheme="majorHAnsi"/>
                <w:lang w:val="ru-RU"/>
              </w:rPr>
              <w:t xml:space="preserve"> </w:t>
            </w:r>
            <w:r w:rsidR="003750F4" w:rsidRPr="005D6816">
              <w:rPr>
                <w:rFonts w:cstheme="majorHAnsi"/>
                <w:lang w:val="ru-RU"/>
              </w:rPr>
              <w:t xml:space="preserve">Самооценка с </w:t>
            </w:r>
            <w:r w:rsidR="003750F4" w:rsidRPr="005D6816">
              <w:rPr>
                <w:rFonts w:cstheme="majorHAnsi"/>
                <w:lang w:val="ru-RU"/>
              </w:rPr>
              <w:br/>
              <w:t xml:space="preserve">использованием«Оценочного </w:t>
            </w:r>
            <w:r w:rsidR="003750F4"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6D540B7C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191D59" w:rsidRPr="00D40BD1" w14:paraId="38E3F619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62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A71" w14:textId="77777777" w:rsidR="00191D59" w:rsidRPr="00D24CC2" w:rsidRDefault="00191D59" w:rsidP="00191D59">
            <w:pPr>
              <w:rPr>
                <w:highlight w:val="green"/>
                <w:lang w:val="ru-RU"/>
              </w:rPr>
            </w:pPr>
            <w:commentRangeStart w:id="34"/>
            <w:r w:rsidRPr="00427575">
              <w:rPr>
                <w:lang w:val="ru-RU"/>
              </w:rPr>
              <w:t xml:space="preserve">Площадь. Сравнение площадей фигур с помощью наложения. </w:t>
            </w:r>
            <w:commentRangeEnd w:id="34"/>
            <w:r>
              <w:rPr>
                <w:rStyle w:val="aff9"/>
              </w:rPr>
              <w:commentReference w:id="3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094F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809F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3D7F" w14:textId="06601946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2461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5EA8" w14:textId="2C5AA944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02F1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3ED99D2" w14:textId="77777777" w:rsidTr="00230D3A">
        <w:trPr>
          <w:trHeight w:hRule="exact" w:val="1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F73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0CE3" w14:textId="77777777" w:rsidR="00191D59" w:rsidRPr="00C55683" w:rsidRDefault="00191D59" w:rsidP="00191D59">
            <w:pPr>
              <w:rPr>
                <w:color w:val="0070C0"/>
                <w:lang w:val="ru-RU"/>
              </w:rPr>
            </w:pPr>
            <w:commentRangeStart w:id="35"/>
            <w:r>
              <w:rPr>
                <w:lang w:val="ru-RU"/>
              </w:rPr>
              <w:t xml:space="preserve">Единица площади - квадратный сантиметр. </w:t>
            </w:r>
            <w:r w:rsidRPr="00C55683">
              <w:rPr>
                <w:color w:val="0070C0"/>
                <w:lang w:val="ru-RU"/>
              </w:rPr>
              <w:t>Алгоритмы (правила) нахождения площади.</w:t>
            </w:r>
            <w:commentRangeEnd w:id="35"/>
            <w:r>
              <w:rPr>
                <w:rStyle w:val="aff9"/>
              </w:rPr>
              <w:commentReference w:id="35"/>
            </w:r>
          </w:p>
          <w:p w14:paraId="3A944FBC" w14:textId="77777777" w:rsidR="00191D59" w:rsidRPr="0042757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3AF05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E36D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AE91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E60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B633" w14:textId="2D1C6BF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02F1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467FF3E1" w14:textId="77777777" w:rsidTr="00230D3A">
        <w:trPr>
          <w:trHeight w:hRule="exact" w:val="27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D83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865" w14:textId="77777777" w:rsidR="00191D59" w:rsidRDefault="00191D59" w:rsidP="00191D59">
            <w:pPr>
              <w:rPr>
                <w:lang w:val="ru-RU"/>
              </w:rPr>
            </w:pPr>
            <w:commentRangeStart w:id="36"/>
            <w:r w:rsidRPr="00427575">
              <w:rPr>
                <w:lang w:val="ru-RU"/>
              </w:rPr>
              <w:t>Вычисление площади прямоугольника</w:t>
            </w:r>
            <w:r>
              <w:rPr>
                <w:lang w:val="ru-RU"/>
              </w:rPr>
              <w:t xml:space="preserve"> </w:t>
            </w:r>
            <w:r w:rsidRPr="00427575">
              <w:rPr>
                <w:lang w:val="ru-RU"/>
              </w:rPr>
              <w:t>с заданными сторонами, запись равенства</w:t>
            </w:r>
            <w:r>
              <w:rPr>
                <w:lang w:val="ru-RU"/>
              </w:rPr>
              <w:t>.</w:t>
            </w:r>
            <w:commentRangeEnd w:id="36"/>
            <w:r>
              <w:rPr>
                <w:rStyle w:val="aff9"/>
              </w:rPr>
              <w:commentReference w:id="36"/>
            </w:r>
          </w:p>
          <w:p w14:paraId="38A10EC4" w14:textId="7ED15FBC" w:rsidR="00191D59" w:rsidRPr="00EE7E9E" w:rsidRDefault="00191D59" w:rsidP="00191D59">
            <w:pPr>
              <w:rPr>
                <w:lang w:val="ru-RU"/>
              </w:rPr>
            </w:pPr>
            <w:commentRangeStart w:id="37"/>
            <w:r w:rsidRPr="00EA6FCD">
              <w:rPr>
                <w:color w:val="0070C0"/>
                <w:lang w:val="ru-RU"/>
              </w:rPr>
              <w:t>Изображение на клетчатой бумаге прямоугольника с заданным значением площади</w:t>
            </w:r>
            <w:commentRangeEnd w:id="37"/>
            <w:r>
              <w:rPr>
                <w:rStyle w:val="aff9"/>
              </w:rPr>
              <w:commentReference w:id="37"/>
            </w:r>
            <w:r>
              <w:rPr>
                <w:color w:val="0070C0"/>
                <w:lang w:val="ru-RU"/>
              </w:rPr>
              <w:t xml:space="preserve"> </w:t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  <w:p w14:paraId="15C0471A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4786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AE31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2952" w14:textId="76F9A24E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16B6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41D9" w14:textId="156618E7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7058C80" w14:textId="77777777" w:rsidTr="001E6D8B">
        <w:trPr>
          <w:trHeight w:hRule="exact" w:val="16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D49B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E4C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38"/>
            <w:r w:rsidRPr="00147BFF">
              <w:rPr>
                <w:color w:val="0070C0"/>
                <w:lang w:val="ru-RU"/>
              </w:rPr>
              <w:t>Алгоритмы (правила) построения геометрических фигур</w:t>
            </w:r>
            <w:commentRangeEnd w:id="38"/>
            <w:r w:rsidR="00B803FA">
              <w:rPr>
                <w:rStyle w:val="aff9"/>
              </w:rPr>
              <w:commentReference w:id="38"/>
            </w:r>
          </w:p>
          <w:p w14:paraId="5B0EF0DF" w14:textId="1AB91CFB" w:rsidR="00191D59" w:rsidRPr="00427575" w:rsidRDefault="00191D59" w:rsidP="00191D59">
            <w:pPr>
              <w:rPr>
                <w:lang w:val="ru-RU"/>
              </w:rPr>
            </w:pPr>
            <w:r w:rsidRPr="00FE44CD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FE44CD">
              <w:rPr>
                <w:i/>
                <w:lang w:val="ru-RU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B7BBF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72BF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C446" w14:textId="06DFD0A8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A2F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FEE0" w14:textId="08D61F5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977A6F4" w14:textId="77777777" w:rsidTr="00230D3A">
        <w:trPr>
          <w:trHeight w:hRule="exact" w:val="9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DC0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DA3" w14:textId="77777777" w:rsidR="00191D59" w:rsidRPr="00427575" w:rsidRDefault="00191D59" w:rsidP="00191D59">
            <w:pPr>
              <w:rPr>
                <w:lang w:val="ru-RU"/>
              </w:rPr>
            </w:pPr>
            <w:commentRangeStart w:id="39"/>
            <w:r>
              <w:rPr>
                <w:lang w:val="ru-RU"/>
              </w:rPr>
              <w:t>Умножение числа 8 и на 8. Деление на 8.</w:t>
            </w:r>
            <w:commentRangeEnd w:id="39"/>
            <w:r>
              <w:rPr>
                <w:rStyle w:val="aff9"/>
              </w:rPr>
              <w:commentReference w:id="3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0265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AE2CB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B58C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3AE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B3AB" w14:textId="197D737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88A6055" w14:textId="77777777" w:rsidTr="00230D3A">
        <w:trPr>
          <w:trHeight w:hRule="exact" w:val="14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8DA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E254" w14:textId="77777777" w:rsidR="00191D59" w:rsidRPr="00156616" w:rsidRDefault="00191D59" w:rsidP="00191D59">
            <w:pPr>
              <w:rPr>
                <w:lang w:val="ru-RU"/>
              </w:rPr>
            </w:pPr>
            <w:commentRangeStart w:id="40"/>
            <w:r w:rsidRPr="00156616">
              <w:rPr>
                <w:lang w:val="ru-RU"/>
              </w:rPr>
              <w:t>Работа с текстовой задачей: планирование хода решения задач, решение арифметическим способом</w:t>
            </w:r>
            <w:commentRangeEnd w:id="40"/>
            <w:r>
              <w:rPr>
                <w:rStyle w:val="aff9"/>
              </w:rPr>
              <w:commentReference w:id="40"/>
            </w:r>
          </w:p>
          <w:p w14:paraId="69B49AFD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ABA1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210E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FE4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F41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BBDA" w14:textId="3235AC9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03FCAB26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50F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83B2" w14:textId="77777777" w:rsidR="00191D59" w:rsidRPr="00156616" w:rsidRDefault="00191D59" w:rsidP="00191D59">
            <w:pPr>
              <w:rPr>
                <w:lang w:val="ru-RU"/>
              </w:rPr>
            </w:pPr>
            <w:commentRangeStart w:id="41"/>
            <w:r>
              <w:rPr>
                <w:lang w:val="ru-RU"/>
              </w:rPr>
              <w:t>Умножение числа 9 и на 9. Деление на 9.</w:t>
            </w:r>
            <w:commentRangeEnd w:id="41"/>
            <w:r>
              <w:rPr>
                <w:rStyle w:val="aff9"/>
              </w:rPr>
              <w:commentReference w:id="4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2273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F66F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F40F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449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B23C" w14:textId="502C254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F0F116D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9452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426" w14:textId="77777777" w:rsidR="00191D59" w:rsidRPr="004B61EE" w:rsidRDefault="00191D59" w:rsidP="00191D59">
            <w:pPr>
              <w:rPr>
                <w:color w:val="0070C0"/>
                <w:lang w:val="ru-RU"/>
              </w:rPr>
            </w:pPr>
            <w:commentRangeStart w:id="42"/>
            <w:r>
              <w:rPr>
                <w:lang w:val="ru-RU"/>
              </w:rPr>
              <w:t>Единица площади – квадратный дециметр.</w:t>
            </w:r>
            <w:r w:rsidRPr="00E86C8A">
              <w:rPr>
                <w:color w:val="0070C0"/>
                <w:lang w:val="ru-RU"/>
              </w:rPr>
              <w:t xml:space="preserve"> </w:t>
            </w:r>
            <w:r w:rsidRPr="004B61EE">
              <w:rPr>
                <w:color w:val="0070C0"/>
                <w:lang w:val="ru-RU"/>
              </w:rPr>
              <w:t>Решение геометрических задач</w:t>
            </w:r>
            <w:commentRangeEnd w:id="42"/>
            <w:r>
              <w:rPr>
                <w:rStyle w:val="aff9"/>
              </w:rPr>
              <w:commentReference w:id="42"/>
            </w:r>
          </w:p>
          <w:p w14:paraId="3E281602" w14:textId="77777777" w:rsidR="00191D59" w:rsidRPr="002171F6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11C7A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2E5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3A38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6488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A439" w14:textId="489E291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0B7DE80" w14:textId="77777777" w:rsidTr="00230D3A">
        <w:trPr>
          <w:trHeight w:hRule="exact" w:val="1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99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627E" w14:textId="77777777" w:rsidR="00191D59" w:rsidRDefault="00191D59" w:rsidP="00191D59">
            <w:pPr>
              <w:rPr>
                <w:lang w:val="ru-RU"/>
              </w:rPr>
            </w:pPr>
            <w:commentRangeStart w:id="43"/>
            <w:r>
              <w:rPr>
                <w:lang w:val="ru-RU"/>
              </w:rPr>
              <w:t xml:space="preserve">Сводная таблица умножения. </w:t>
            </w:r>
          </w:p>
          <w:p w14:paraId="560179A7" w14:textId="77777777" w:rsidR="00191D59" w:rsidRPr="00CD41AE" w:rsidRDefault="00191D59" w:rsidP="00191D59">
            <w:pPr>
              <w:rPr>
                <w:lang w:val="ru-RU"/>
              </w:rPr>
            </w:pPr>
            <w:r w:rsidRPr="00CD41AE">
              <w:rPr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3"/>
            <w:r>
              <w:rPr>
                <w:rStyle w:val="aff9"/>
              </w:rPr>
              <w:commentReference w:id="43"/>
            </w:r>
          </w:p>
          <w:p w14:paraId="11A4DB81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5A38D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13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077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193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68C2" w14:textId="769C636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CD41AE" w:rsidRPr="005E1C08" w14:paraId="0C400DC2" w14:textId="77777777" w:rsidTr="001E6D8B">
        <w:trPr>
          <w:trHeight w:hRule="exact" w:val="21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B070" w14:textId="77777777" w:rsidR="00CD41AE" w:rsidRPr="00E86C8A" w:rsidRDefault="00CD41AE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8DA7" w14:textId="77777777" w:rsidR="00CD41AE" w:rsidRDefault="00CD41AE" w:rsidP="00CD41AE">
            <w:pPr>
              <w:rPr>
                <w:color w:val="0070C0"/>
                <w:lang w:val="ru-RU"/>
              </w:rPr>
            </w:pPr>
            <w:commentRangeStart w:id="44"/>
            <w:r w:rsidRPr="00CD41AE">
              <w:rPr>
                <w:color w:val="0070C0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4"/>
            <w:r w:rsidR="00B803FA">
              <w:rPr>
                <w:rStyle w:val="aff9"/>
              </w:rPr>
              <w:commentReference w:id="44"/>
            </w:r>
          </w:p>
          <w:p w14:paraId="76C73F1E" w14:textId="7E3A3967" w:rsidR="00CD41AE" w:rsidRDefault="00EE7E9E" w:rsidP="007F08A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610D" w14:textId="77777777" w:rsidR="00CD41AE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11300" w14:textId="77777777" w:rsidR="00CD41AE" w:rsidRPr="000A0060" w:rsidRDefault="00CD41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2DAB1" w14:textId="3DA9B738" w:rsidR="00CD41AE" w:rsidRPr="000A0060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7D29" w14:textId="77777777" w:rsidR="00CD41AE" w:rsidRPr="000A0060" w:rsidRDefault="00CD41AE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837A" w14:textId="6866C24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B42030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B42030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653A64F6" w14:textId="77777777" w:rsidR="00CD41AE" w:rsidRPr="005D6816" w:rsidRDefault="00CD41AE">
            <w:pPr>
              <w:rPr>
                <w:rFonts w:cstheme="majorHAnsi"/>
                <w:lang w:val="ru-RU"/>
              </w:rPr>
            </w:pPr>
          </w:p>
        </w:tc>
      </w:tr>
      <w:tr w:rsidR="00191D59" w:rsidRPr="003750F4" w14:paraId="388CEDC1" w14:textId="77777777" w:rsidTr="00230D3A">
        <w:trPr>
          <w:trHeight w:hRule="exact" w:val="1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7D8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AC5" w14:textId="77777777" w:rsidR="00191D59" w:rsidRDefault="00191D59" w:rsidP="00191D59">
            <w:pPr>
              <w:rPr>
                <w:lang w:val="ru-RU"/>
              </w:rPr>
            </w:pPr>
            <w:commentRangeStart w:id="45"/>
            <w:r>
              <w:rPr>
                <w:lang w:val="ru-RU"/>
              </w:rPr>
              <w:t>Задачи на неизвестное третье слагаемое.</w:t>
            </w:r>
            <w:commentRangeEnd w:id="45"/>
            <w:r>
              <w:rPr>
                <w:rStyle w:val="aff9"/>
              </w:rPr>
              <w:commentReference w:id="4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0828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C628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C23E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B5A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B37" w14:textId="46E1E29B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2EAD6854" w14:textId="77777777" w:rsidTr="00230D3A">
        <w:trPr>
          <w:trHeight w:hRule="exact" w:val="15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D79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4FC" w14:textId="59558714" w:rsidR="00191D59" w:rsidRDefault="00191D59" w:rsidP="00191D59">
            <w:pPr>
              <w:rPr>
                <w:lang w:val="ru-RU"/>
              </w:rPr>
            </w:pPr>
            <w:commentRangeStart w:id="46"/>
            <w:r>
              <w:rPr>
                <w:lang w:val="ru-RU"/>
              </w:rPr>
              <w:t>Единица площади – квадратный метр.</w:t>
            </w:r>
            <w:r w:rsidRPr="00E86C8A">
              <w:rPr>
                <w:color w:val="0070C0"/>
                <w:lang w:val="ru-RU"/>
              </w:rPr>
              <w:t xml:space="preserve"> </w:t>
            </w:r>
            <w:commentRangeEnd w:id="46"/>
            <w:r>
              <w:rPr>
                <w:rStyle w:val="aff9"/>
              </w:rPr>
              <w:commentReference w:id="46"/>
            </w:r>
            <w:commentRangeStart w:id="47"/>
            <w:r w:rsidRPr="00E86C8A">
              <w:rPr>
                <w:color w:val="0070C0"/>
                <w:lang w:val="ru-RU"/>
              </w:rPr>
              <w:t>Нахождение площади прямоугольника разными способами.</w:t>
            </w:r>
            <w:r>
              <w:rPr>
                <w:color w:val="0070C0"/>
                <w:lang w:val="ru-RU"/>
              </w:rPr>
              <w:t xml:space="preserve"> </w:t>
            </w:r>
            <w:commentRangeEnd w:id="47"/>
            <w:r>
              <w:rPr>
                <w:rStyle w:val="aff9"/>
              </w:rPr>
              <w:commentReference w:id="47"/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352B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2829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7ED9D" w14:textId="32E1D5B9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59F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CF25" w14:textId="62BF2B9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6B5BE06" w14:textId="77777777" w:rsidTr="00EE7E9E">
        <w:trPr>
          <w:trHeight w:hRule="exact" w:val="1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269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71F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48"/>
            <w:r w:rsidRPr="006B4C84">
              <w:rPr>
                <w:color w:val="0070C0"/>
                <w:lang w:val="ru-RU"/>
              </w:rPr>
              <w:t>Переместительное свойство сложения, умножения при вычислениях.</w:t>
            </w:r>
          </w:p>
          <w:p w14:paraId="7B3D8B61" w14:textId="327730A0" w:rsidR="00191D59" w:rsidRPr="006B4C84" w:rsidRDefault="00191D59" w:rsidP="00191D59">
            <w:pPr>
              <w:rPr>
                <w:color w:val="0070C0"/>
                <w:lang w:val="ru-RU"/>
              </w:rPr>
            </w:pPr>
            <w:r>
              <w:rPr>
                <w:color w:val="0070C0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48"/>
            <w:r>
              <w:rPr>
                <w:rStyle w:val="aff9"/>
              </w:rPr>
              <w:commentReference w:id="48"/>
            </w:r>
          </w:p>
          <w:p w14:paraId="0318F33D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82D52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F8B8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91B8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ECB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316C" w14:textId="5AF87DD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7E1262" w:rsidRPr="005E1C08" w14:paraId="60254945" w14:textId="77777777" w:rsidTr="00230D3A">
        <w:trPr>
          <w:trHeight w:hRule="exact" w:val="9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B217" w14:textId="77777777" w:rsidR="007E1262" w:rsidRPr="00E86C8A" w:rsidRDefault="007E126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E1E3" w14:textId="77777777" w:rsidR="007E1262" w:rsidRDefault="007E1262" w:rsidP="007F08A6">
            <w:pPr>
              <w:rPr>
                <w:lang w:val="ru-RU"/>
              </w:rPr>
            </w:pPr>
            <w:r>
              <w:rPr>
                <w:lang w:val="ru-RU"/>
              </w:rPr>
              <w:t>«Странички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1B0E2" w14:textId="77777777" w:rsidR="007E126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BABC4" w14:textId="77777777" w:rsidR="007E1262" w:rsidRPr="000A0060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933A0" w14:textId="77777777" w:rsidR="007E1262" w:rsidRPr="000A0060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6E85" w14:textId="77777777" w:rsidR="007E1262" w:rsidRPr="000A0060" w:rsidRDefault="007E126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55A" w14:textId="5DE703A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19C2C5A7" w14:textId="77777777" w:rsidR="007E1262" w:rsidRPr="005D6816" w:rsidRDefault="007E1262">
            <w:pPr>
              <w:rPr>
                <w:rFonts w:cstheme="majorHAnsi"/>
                <w:lang w:val="ru-RU"/>
              </w:rPr>
            </w:pPr>
          </w:p>
        </w:tc>
      </w:tr>
      <w:tr w:rsidR="00191D59" w:rsidRPr="003750F4" w14:paraId="16B0CDC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F5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86A8" w14:textId="0284024D" w:rsidR="00191D59" w:rsidRDefault="00191D59" w:rsidP="00191D59">
            <w:pPr>
              <w:rPr>
                <w:lang w:val="ru-RU"/>
              </w:rPr>
            </w:pPr>
            <w:commentRangeStart w:id="49"/>
            <w:r>
              <w:rPr>
                <w:lang w:val="ru-RU"/>
              </w:rPr>
              <w:t>Умножение на 1 и на 0.</w:t>
            </w:r>
            <w:commentRangeEnd w:id="49"/>
            <w:r>
              <w:rPr>
                <w:rStyle w:val="aff9"/>
              </w:rPr>
              <w:commentReference w:id="4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C64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D82A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299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AAF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DF5C" w14:textId="782611C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01187CD8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5DC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8ADB" w14:textId="77777777" w:rsidR="00191D59" w:rsidRPr="00384958" w:rsidRDefault="00191D59" w:rsidP="00191D59">
            <w:pPr>
              <w:rPr>
                <w:lang w:val="ru-RU"/>
              </w:rPr>
            </w:pPr>
            <w:commentRangeStart w:id="50"/>
            <w:r w:rsidRPr="007E1262">
              <w:rPr>
                <w:lang w:val="ru-RU"/>
              </w:rPr>
              <w:t xml:space="preserve">Действия с числами 0 и 1. </w:t>
            </w:r>
            <w:r w:rsidRPr="00384958">
              <w:rPr>
                <w:lang w:val="ru-RU"/>
              </w:rPr>
              <w:t>Деление вида а : а, 0 : а</w:t>
            </w:r>
            <w:r>
              <w:rPr>
                <w:lang w:val="ru-RU"/>
              </w:rPr>
              <w:t>.</w:t>
            </w:r>
            <w:commentRangeEnd w:id="50"/>
            <w:r>
              <w:rPr>
                <w:rStyle w:val="aff9"/>
              </w:rPr>
              <w:commentReference w:id="50"/>
            </w:r>
          </w:p>
          <w:p w14:paraId="40D6EDC4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C5BF0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FB09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B01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C89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C362" w14:textId="67853C1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0DFA712" w14:textId="77777777" w:rsidTr="00230D3A">
        <w:trPr>
          <w:trHeight w:hRule="exact" w:val="11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FB6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1ABD" w14:textId="77777777" w:rsidR="00191D59" w:rsidRDefault="00191D59" w:rsidP="00191D59">
            <w:pPr>
              <w:rPr>
                <w:lang w:val="ru-RU"/>
              </w:rPr>
            </w:pPr>
            <w:commentRangeStart w:id="51"/>
            <w:r>
              <w:rPr>
                <w:lang w:val="ru-RU"/>
              </w:rPr>
              <w:t>Задачи в 3 действия.</w:t>
            </w:r>
            <w:commentRangeEnd w:id="51"/>
            <w:r>
              <w:rPr>
                <w:rStyle w:val="aff9"/>
              </w:rPr>
              <w:commentReference w:id="51"/>
            </w:r>
          </w:p>
          <w:p w14:paraId="1CB97729" w14:textId="4590695B" w:rsidR="00191D59" w:rsidRPr="007909EA" w:rsidRDefault="00191D59" w:rsidP="00191D59">
            <w:pPr>
              <w:rPr>
                <w:lang w:val="ru-RU"/>
              </w:rPr>
            </w:pPr>
            <w:commentRangeStart w:id="52"/>
            <w:r w:rsidRPr="007909EA">
              <w:rPr>
                <w:color w:val="00B0F0"/>
                <w:lang w:val="ru-RU"/>
              </w:rPr>
              <w:t>Решение и составление задач в 3 действия</w:t>
            </w:r>
            <w:commentRangeEnd w:id="52"/>
            <w:r>
              <w:rPr>
                <w:rStyle w:val="aff9"/>
              </w:rPr>
              <w:commentReference w:id="5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D2E29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096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BC56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D4F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1AA2" w14:textId="7D5E284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87479F" w:rsidRPr="005E1C08" w14:paraId="0655338D" w14:textId="77777777" w:rsidTr="00230D3A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ECB" w14:textId="77777777" w:rsidR="0087479F" w:rsidRPr="00E86C8A" w:rsidRDefault="0087479F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91C" w14:textId="77777777" w:rsidR="0087479F" w:rsidRDefault="0087479F" w:rsidP="007E126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984A" w14:textId="77777777" w:rsidR="0087479F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7FC70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C3F50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A5D2" w14:textId="77777777" w:rsidR="0087479F" w:rsidRPr="000A0060" w:rsidRDefault="0087479F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457E" w14:textId="6541864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3574740" w14:textId="77777777" w:rsidR="0087479F" w:rsidRPr="005D6816" w:rsidRDefault="0087479F">
            <w:pPr>
              <w:rPr>
                <w:rFonts w:cstheme="majorHAnsi"/>
                <w:lang w:val="ru-RU"/>
              </w:rPr>
            </w:pPr>
          </w:p>
        </w:tc>
      </w:tr>
      <w:tr w:rsidR="0087479F" w:rsidRPr="003750F4" w14:paraId="27F9A1F0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5EC6" w14:textId="77777777" w:rsidR="0087479F" w:rsidRPr="00E86C8A" w:rsidRDefault="0087479F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8E65" w14:textId="77777777" w:rsidR="0087479F" w:rsidRPr="00672F87" w:rsidRDefault="0087479F" w:rsidP="007E1262">
            <w:pPr>
              <w:rPr>
                <w:b/>
                <w:lang w:val="ru-RU"/>
              </w:rPr>
            </w:pPr>
            <w:r w:rsidRPr="00672F87">
              <w:rPr>
                <w:b/>
                <w:lang w:val="ru-RU"/>
              </w:rPr>
              <w:t>Проверочная работа</w:t>
            </w:r>
            <w:r w:rsidR="00672F87">
              <w:rPr>
                <w:b/>
                <w:lang w:val="ru-RU"/>
              </w:rPr>
              <w:t xml:space="preserve"> 3</w:t>
            </w:r>
            <w:r w:rsidRPr="00672F87">
              <w:rPr>
                <w:b/>
                <w:lang w:val="ru-RU"/>
              </w:rPr>
              <w:t>: «Талица умножения и деления. Решение задач».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2A8EF" w14:textId="77777777" w:rsidR="0087479F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B669" w14:textId="7D0F71AD" w:rsidR="0087479F" w:rsidRPr="000A0060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DAEF7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04E2" w14:textId="77777777" w:rsidR="0087479F" w:rsidRPr="000A0060" w:rsidRDefault="0087479F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623" w14:textId="50742A90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79FE330E" w14:textId="75E7825E" w:rsidR="0087479F" w:rsidRPr="005D6816" w:rsidRDefault="0082348B" w:rsidP="0082348B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</w:tc>
      </w:tr>
      <w:tr w:rsidR="00191D59" w:rsidRPr="003750F4" w14:paraId="5C3F27D0" w14:textId="77777777" w:rsidTr="00EE7E9E">
        <w:trPr>
          <w:trHeight w:hRule="exact" w:val="21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5C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0272" w14:textId="77777777" w:rsidR="00191D59" w:rsidRDefault="00191D59" w:rsidP="00191D59">
            <w:pPr>
              <w:rPr>
                <w:lang w:val="ru-RU"/>
              </w:rPr>
            </w:pPr>
            <w:r w:rsidRPr="001D16D8">
              <w:rPr>
                <w:lang w:val="ru-RU"/>
              </w:rPr>
              <w:t xml:space="preserve">Анализ проверочной работы. </w:t>
            </w:r>
            <w:r>
              <w:rPr>
                <w:lang w:val="ru-RU"/>
              </w:rPr>
              <w:t xml:space="preserve"> </w:t>
            </w:r>
          </w:p>
          <w:p w14:paraId="0DABEB85" w14:textId="77777777" w:rsidR="00191D59" w:rsidRDefault="00191D59" w:rsidP="00191D59">
            <w:pPr>
              <w:spacing w:line="240" w:lineRule="auto"/>
              <w:rPr>
                <w:color w:val="0070C0"/>
                <w:lang w:val="ru-RU"/>
              </w:rPr>
            </w:pPr>
            <w:commentRangeStart w:id="53"/>
            <w:r w:rsidRPr="00E17FC6">
              <w:rPr>
                <w:color w:val="0070C0"/>
                <w:lang w:val="ru-RU"/>
              </w:rPr>
              <w:t>Сочетательное свойство сложения, умножения при вычислениях</w:t>
            </w:r>
            <w:r>
              <w:rPr>
                <w:color w:val="0070C0"/>
                <w:lang w:val="ru-RU"/>
              </w:rPr>
              <w:t xml:space="preserve"> </w:t>
            </w:r>
            <w:commentRangeEnd w:id="53"/>
            <w:r>
              <w:rPr>
                <w:rStyle w:val="aff9"/>
              </w:rPr>
              <w:commentReference w:id="53"/>
            </w:r>
          </w:p>
          <w:p w14:paraId="6F1A7B65" w14:textId="17770896" w:rsidR="00191D59" w:rsidRPr="00EE7E9E" w:rsidRDefault="00191D59" w:rsidP="00191D59">
            <w:pPr>
              <w:spacing w:line="240" w:lineRule="auto"/>
              <w:rPr>
                <w:color w:val="0070C0"/>
                <w:lang w:val="ru-RU"/>
              </w:rPr>
            </w:pP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  <w:p w14:paraId="65FCC36E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8F9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65586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99B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0FD8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BD97" w14:textId="39A7F2E5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A2252D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14E66A7" w14:textId="77777777" w:rsidTr="002C4795">
        <w:trPr>
          <w:trHeight w:hRule="exact" w:val="22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4E3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CBE" w14:textId="77777777" w:rsidR="00191D59" w:rsidRDefault="00191D59" w:rsidP="00191D59">
            <w:pPr>
              <w:rPr>
                <w:lang w:val="ru-RU"/>
              </w:rPr>
            </w:pPr>
            <w:commentRangeStart w:id="54"/>
            <w:r w:rsidRPr="00002796">
              <w:rPr>
                <w:lang w:val="ru-RU"/>
              </w:rPr>
              <w:t>Доли величины (половина, четверть) и их использование при решении задач</w:t>
            </w:r>
            <w:r>
              <w:rPr>
                <w:lang w:val="ru-RU"/>
              </w:rPr>
              <w:t>.</w:t>
            </w:r>
            <w:commentRangeEnd w:id="54"/>
            <w:r>
              <w:rPr>
                <w:rStyle w:val="aff9"/>
              </w:rPr>
              <w:commentReference w:id="54"/>
            </w:r>
            <w:r>
              <w:rPr>
                <w:lang w:val="ru-RU"/>
              </w:rPr>
              <w:t xml:space="preserve"> </w:t>
            </w:r>
          </w:p>
          <w:p w14:paraId="2DB0BD9F" w14:textId="77777777" w:rsidR="00191D59" w:rsidRPr="002C479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7393A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B565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B18C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2CD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038F" w14:textId="7B1E0CA3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2252D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41E5122" w14:textId="77777777" w:rsidTr="00EE7E9E">
        <w:trPr>
          <w:trHeight w:hRule="exact" w:val="21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0F79" w14:textId="095B9593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A13" w14:textId="77777777" w:rsidR="00191D59" w:rsidRPr="00002796" w:rsidRDefault="00191D59" w:rsidP="00191D59">
            <w:pPr>
              <w:rPr>
                <w:color w:val="0070C0"/>
                <w:lang w:val="ru-RU"/>
              </w:rPr>
            </w:pPr>
            <w:commentRangeStart w:id="55"/>
            <w:r w:rsidRPr="00002796">
              <w:rPr>
                <w:color w:val="0070C0"/>
                <w:lang w:val="ru-RU"/>
              </w:rPr>
              <w:t>Текстовые задачи. Доля величины: половина, четверть в практической ситуации</w:t>
            </w:r>
            <w:r>
              <w:rPr>
                <w:color w:val="0070C0"/>
                <w:lang w:val="ru-RU"/>
              </w:rPr>
              <w:t>; сравнение долей одной величины.</w:t>
            </w:r>
          </w:p>
          <w:p w14:paraId="3990AAB5" w14:textId="1F3CBB22" w:rsidR="00191D59" w:rsidRPr="00430955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5"/>
            <w:r>
              <w:rPr>
                <w:rStyle w:val="aff9"/>
              </w:rPr>
              <w:commentReference w:id="55"/>
            </w:r>
          </w:p>
          <w:p w14:paraId="7DF1B73E" w14:textId="77777777" w:rsidR="00191D59" w:rsidRPr="001D16D8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FCF64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41190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279C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D26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1827" w14:textId="2B644EF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EE7E9E" w14:paraId="3ED7FAA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4B5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EEBF" w14:textId="787A320D" w:rsidR="00191D59" w:rsidRPr="001D16D8" w:rsidRDefault="00191D59" w:rsidP="00191D59">
            <w:pPr>
              <w:rPr>
                <w:color w:val="0070C0"/>
                <w:lang w:val="ru-RU"/>
              </w:rPr>
            </w:pPr>
            <w:commentRangeStart w:id="56"/>
            <w:r w:rsidRPr="001D16D8">
              <w:rPr>
                <w:color w:val="0070C0"/>
                <w:lang w:val="ru-RU"/>
              </w:rPr>
              <w:t>Зада</w:t>
            </w:r>
            <w:r>
              <w:rPr>
                <w:color w:val="0070C0"/>
                <w:lang w:val="ru-RU"/>
              </w:rPr>
              <w:t xml:space="preserve">чи на нахождение доли от целого и целого от его доли. 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6"/>
            <w:r>
              <w:rPr>
                <w:rStyle w:val="aff9"/>
              </w:rPr>
              <w:commentReference w:id="5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4DA52" w14:textId="77777777" w:rsidR="00191D59" w:rsidRPr="00EE7E9E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859D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ACBE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CF2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3B2C" w14:textId="42370CD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6B57408" w14:textId="77777777" w:rsidTr="00EE7E9E">
        <w:trPr>
          <w:trHeight w:hRule="exact" w:val="19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83B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8DD3" w14:textId="77777777" w:rsidR="00191D59" w:rsidRPr="001D16D8" w:rsidRDefault="00191D59" w:rsidP="00191D59">
            <w:pPr>
              <w:rPr>
                <w:color w:val="0070C0"/>
                <w:lang w:val="ru-RU"/>
              </w:rPr>
            </w:pPr>
            <w:commentRangeStart w:id="57"/>
            <w:r w:rsidRPr="001D16D8">
              <w:rPr>
                <w:color w:val="0070C0"/>
                <w:lang w:val="ru-RU"/>
              </w:rPr>
              <w:t>Время (единица времени — секунда); установление отношения «быстрее/медленнее на/в»</w:t>
            </w:r>
          </w:p>
          <w:p w14:paraId="5BCA8DD3" w14:textId="092664B4" w:rsidR="00191D59" w:rsidRPr="001D16D8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7"/>
            <w:r>
              <w:rPr>
                <w:rStyle w:val="aff9"/>
              </w:rPr>
              <w:commentReference w:id="5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FBE02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90AD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028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74E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6730" w14:textId="54F542A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26B6EA7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175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6CE6" w14:textId="022E92C2" w:rsidR="00191D59" w:rsidRPr="00EE7E9E" w:rsidRDefault="00191D59" w:rsidP="00191D59">
            <w:pPr>
              <w:rPr>
                <w:color w:val="0070C0"/>
                <w:lang w:val="ru-RU"/>
              </w:rPr>
            </w:pPr>
            <w:commentRangeStart w:id="58"/>
            <w:r w:rsidRPr="00594FC2">
              <w:rPr>
                <w:color w:val="0070C0"/>
                <w:lang w:val="ru-RU"/>
              </w:rPr>
              <w:t>Соотношение «начало, окончание, продолжительность события» в практической ситуации</w:t>
            </w:r>
            <w:r>
              <w:rPr>
                <w:color w:val="0070C0"/>
                <w:lang w:val="ru-RU"/>
              </w:rPr>
              <w:t xml:space="preserve"> </w:t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  <w:commentRangeEnd w:id="58"/>
            <w:r>
              <w:rPr>
                <w:rStyle w:val="aff9"/>
              </w:rPr>
              <w:commentReference w:id="58"/>
            </w:r>
          </w:p>
          <w:p w14:paraId="79B39CE7" w14:textId="77777777" w:rsidR="00191D59" w:rsidRPr="001D16D8" w:rsidRDefault="00191D59" w:rsidP="00191D59">
            <w:pPr>
              <w:rPr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73297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C19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A07D" w14:textId="3F573412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D04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DB3D" w14:textId="7264EEC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47AF5E22" w14:textId="77777777" w:rsidTr="00EE7E9E">
        <w:trPr>
          <w:trHeight w:hRule="exact" w:val="25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DF0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BC3B" w14:textId="77777777" w:rsidR="00191D59" w:rsidRPr="00594FC2" w:rsidRDefault="00191D59" w:rsidP="00191D59">
            <w:pPr>
              <w:rPr>
                <w:color w:val="0070C0"/>
                <w:lang w:val="ru-RU"/>
              </w:rPr>
            </w:pPr>
            <w:commentRangeStart w:id="59"/>
            <w:r w:rsidRPr="00594FC2">
              <w:rPr>
                <w:color w:val="0070C0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  <w:p w14:paraId="17B6FA5A" w14:textId="578376CF" w:rsidR="00191D59" w:rsidRPr="001D16D8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9"/>
            <w:r>
              <w:rPr>
                <w:rStyle w:val="aff9"/>
              </w:rPr>
              <w:commentReference w:id="5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1D2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DF51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A60F" w14:textId="60F93F85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6F7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A576" w14:textId="2529F82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2A14B1B" w14:textId="77777777" w:rsidTr="00EE7E9E">
        <w:trPr>
          <w:trHeight w:hRule="exact" w:val="15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160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8538" w14:textId="77777777" w:rsidR="00191D59" w:rsidRPr="00430955" w:rsidRDefault="00191D59" w:rsidP="00191D59">
            <w:pPr>
              <w:rPr>
                <w:color w:val="0070C0"/>
                <w:lang w:val="ru-RU"/>
              </w:rPr>
            </w:pPr>
            <w:commentRangeStart w:id="60"/>
            <w:r w:rsidRPr="00430955">
              <w:rPr>
                <w:color w:val="0070C0"/>
                <w:lang w:val="ru-RU"/>
              </w:rPr>
              <w:t>Задачи на понимание зависимостей (расчёт времени)</w:t>
            </w:r>
          </w:p>
          <w:p w14:paraId="622BB984" w14:textId="365EB371" w:rsidR="00191D59" w:rsidRPr="00594FC2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60"/>
            <w:r>
              <w:rPr>
                <w:rStyle w:val="aff9"/>
              </w:rPr>
              <w:commentReference w:id="6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8E6A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6600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DC21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708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B1A8" w14:textId="5620D2BE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E5BB094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12D1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A4C2" w14:textId="77777777" w:rsidR="00191D59" w:rsidRDefault="00191D59" w:rsidP="00191D59">
            <w:pPr>
              <w:rPr>
                <w:lang w:val="ru-RU"/>
              </w:rPr>
            </w:pPr>
            <w:commentRangeStart w:id="61"/>
            <w:r w:rsidRPr="00376B75">
              <w:rPr>
                <w:lang w:val="ru-RU"/>
              </w:rPr>
              <w:t xml:space="preserve">Приёмы умножения и деления для случаев вида </w:t>
            </w:r>
          </w:p>
          <w:p w14:paraId="1FC66F3C" w14:textId="77777777" w:rsidR="00191D59" w:rsidRPr="00376B75" w:rsidRDefault="00191D59" w:rsidP="00191D59">
            <w:pPr>
              <w:rPr>
                <w:lang w:val="ru-RU"/>
              </w:rPr>
            </w:pPr>
            <w:r w:rsidRPr="00376B75">
              <w:rPr>
                <w:lang w:val="ru-RU"/>
              </w:rPr>
              <w:t>30 ∙ 2, 2 ∙ 30, 60 : 3</w:t>
            </w:r>
            <w:commentRangeEnd w:id="61"/>
            <w:r>
              <w:rPr>
                <w:rStyle w:val="aff9"/>
              </w:rPr>
              <w:commentReference w:id="61"/>
            </w:r>
          </w:p>
          <w:p w14:paraId="1AA61296" w14:textId="77777777" w:rsidR="00191D59" w:rsidRPr="00430955" w:rsidRDefault="00191D59" w:rsidP="00191D59">
            <w:pPr>
              <w:rPr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3CA6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6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3D7B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A553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3CF1" w14:textId="11F3DC8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A6B2578" w14:textId="77777777" w:rsidTr="00230D3A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257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F7E8" w14:textId="77777777" w:rsidR="00191D59" w:rsidRPr="00376B75" w:rsidRDefault="00191D59" w:rsidP="00191D59">
            <w:pPr>
              <w:rPr>
                <w:lang w:val="ru-RU"/>
              </w:rPr>
            </w:pPr>
            <w:commentRangeStart w:id="62"/>
            <w:r w:rsidRPr="00376B75">
              <w:rPr>
                <w:lang w:val="ru-RU"/>
              </w:rPr>
              <w:t>Приём деления для случаев вида 60 : 20</w:t>
            </w:r>
            <w:commentRangeEnd w:id="62"/>
            <w:r>
              <w:rPr>
                <w:rStyle w:val="aff9"/>
              </w:rPr>
              <w:commentReference w:id="62"/>
            </w:r>
          </w:p>
          <w:p w14:paraId="7E3A6987" w14:textId="77777777" w:rsidR="00191D59" w:rsidRPr="0043095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4F9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DFF57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9AD7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31B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C76A" w14:textId="5360A8B8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207A373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F1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2EAC" w14:textId="77777777" w:rsidR="00191D59" w:rsidRPr="00376B75" w:rsidRDefault="00191D59" w:rsidP="00191D59">
            <w:pPr>
              <w:rPr>
                <w:lang w:val="ru-RU"/>
              </w:rPr>
            </w:pPr>
            <w:commentRangeStart w:id="63"/>
            <w:r>
              <w:rPr>
                <w:lang w:val="ru-RU"/>
              </w:rPr>
              <w:t>Умножение суммы на число.</w:t>
            </w:r>
            <w:r w:rsidRPr="00BF42F7">
              <w:rPr>
                <w:highlight w:val="green"/>
                <w:lang w:val="ru-RU"/>
              </w:rPr>
              <w:t xml:space="preserve"> </w:t>
            </w:r>
            <w:r w:rsidRPr="00072C15">
              <w:rPr>
                <w:lang w:val="ru-RU"/>
              </w:rPr>
              <w:t>Решение задач</w:t>
            </w:r>
            <w:commentRangeEnd w:id="63"/>
            <w:r>
              <w:rPr>
                <w:rStyle w:val="aff9"/>
              </w:rPr>
              <w:commentReference w:id="6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43B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89FE6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B064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D0A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5DBB" w14:textId="3E358E1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469E7CF" w14:textId="77777777" w:rsidTr="00230D3A">
        <w:trPr>
          <w:trHeight w:hRule="exact" w:val="10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EC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E019" w14:textId="77777777" w:rsidR="00191D59" w:rsidRPr="00BF42F7" w:rsidRDefault="00191D59" w:rsidP="00191D59">
            <w:pPr>
              <w:rPr>
                <w:lang w:val="ru-RU"/>
              </w:rPr>
            </w:pPr>
            <w:commentRangeStart w:id="64"/>
            <w:r w:rsidRPr="00BF42F7">
              <w:rPr>
                <w:lang w:val="ru-RU"/>
              </w:rPr>
              <w:t>Приёмы умножения для случаев вида 23 ∙ 4, 4 ∙ 23</w:t>
            </w:r>
            <w:r>
              <w:rPr>
                <w:lang w:val="ru-RU"/>
              </w:rPr>
              <w:t>. Решение задач.</w:t>
            </w:r>
            <w:commentRangeEnd w:id="64"/>
            <w:r>
              <w:rPr>
                <w:rStyle w:val="aff9"/>
              </w:rPr>
              <w:commentReference w:id="64"/>
            </w:r>
          </w:p>
          <w:p w14:paraId="3535F912" w14:textId="77777777" w:rsidR="00191D59" w:rsidRPr="00BF42F7" w:rsidRDefault="00191D59" w:rsidP="00191D59">
            <w:pPr>
              <w:rPr>
                <w:highlight w:val="gree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1072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C0D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018B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09F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A731" w14:textId="5DB140C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5DEA771" w14:textId="77777777" w:rsidTr="00230D3A">
        <w:trPr>
          <w:trHeight w:hRule="exact" w:val="17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9DFB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7F5A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590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4C69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299E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AB4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8866" w14:textId="740E101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B10576A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39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404" w14:textId="77777777" w:rsidR="00191D59" w:rsidRDefault="00191D59" w:rsidP="00191D59">
            <w:pPr>
              <w:rPr>
                <w:lang w:val="ru-RU"/>
              </w:rPr>
            </w:pPr>
            <w:commentRangeStart w:id="65"/>
            <w:r>
              <w:rPr>
                <w:lang w:val="ru-RU"/>
              </w:rPr>
              <w:t>Деление суммы на число.</w:t>
            </w:r>
            <w:commentRangeEnd w:id="65"/>
            <w:r>
              <w:rPr>
                <w:rStyle w:val="aff9"/>
              </w:rPr>
              <w:commentReference w:id="6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B375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65E3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A4A5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A37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98E4" w14:textId="5A8B41D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478569F2" w14:textId="77777777" w:rsidTr="00230D3A">
        <w:trPr>
          <w:trHeight w:hRule="exact" w:val="13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6FA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192D" w14:textId="6341D4A0" w:rsidR="00191D59" w:rsidRDefault="00191D59" w:rsidP="00191D59">
            <w:pPr>
              <w:rPr>
                <w:lang w:val="ru-RU"/>
              </w:rPr>
            </w:pPr>
            <w:commentRangeStart w:id="66"/>
            <w:r>
              <w:rPr>
                <w:lang w:val="ru-RU"/>
              </w:rPr>
              <w:t>Взаимосвязь умножения и деления.</w:t>
            </w:r>
            <w:commentRangeEnd w:id="66"/>
            <w:r>
              <w:rPr>
                <w:rStyle w:val="aff9"/>
              </w:rPr>
              <w:commentReference w:id="6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3BB34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163E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511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B37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54E4" w14:textId="2B6A34C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4B4D470F" w14:textId="77777777" w:rsidTr="00230D3A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ED1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2F7" w14:textId="77777777" w:rsidR="00191D59" w:rsidRDefault="00191D59" w:rsidP="00191D59">
            <w:pPr>
              <w:rPr>
                <w:lang w:val="ru-RU"/>
              </w:rPr>
            </w:pPr>
            <w:commentRangeStart w:id="67"/>
            <w:r>
              <w:rPr>
                <w:lang w:val="ru-RU"/>
              </w:rPr>
              <w:t>Проверка деления умножением.</w:t>
            </w:r>
            <w:commentRangeEnd w:id="67"/>
            <w:r>
              <w:rPr>
                <w:rStyle w:val="aff9"/>
              </w:rPr>
              <w:commentReference w:id="6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70BC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CC20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BE7B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717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9FDA" w14:textId="2477249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D5FEB6" w14:textId="77777777" w:rsidTr="00230D3A">
        <w:trPr>
          <w:trHeight w:hRule="exact" w:val="12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49F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605C" w14:textId="77777777" w:rsidR="00191D59" w:rsidRDefault="00191D59" w:rsidP="00191D59">
            <w:pPr>
              <w:rPr>
                <w:lang w:val="ru-RU"/>
              </w:rPr>
            </w:pPr>
            <w:commentRangeStart w:id="68"/>
            <w:r w:rsidRPr="00812E5F">
              <w:rPr>
                <w:lang w:val="ru-RU"/>
              </w:rPr>
              <w:t>Прием деления для случаев вида 87 : 29, 66 : 22</w:t>
            </w:r>
            <w:commentRangeEnd w:id="68"/>
            <w:r>
              <w:rPr>
                <w:rStyle w:val="aff9"/>
              </w:rPr>
              <w:commentReference w:id="6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9924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CD4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ADB8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9F1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1526" w14:textId="09C4539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5EBA79D0" w14:textId="77777777" w:rsidTr="00230D3A">
        <w:trPr>
          <w:trHeight w:hRule="exact"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6E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DC73" w14:textId="77777777" w:rsidR="00191D59" w:rsidRPr="00812E5F" w:rsidRDefault="00191D59" w:rsidP="00191D59">
            <w:pPr>
              <w:rPr>
                <w:lang w:val="ru-RU"/>
              </w:rPr>
            </w:pPr>
            <w:commentRangeStart w:id="69"/>
            <w:r>
              <w:rPr>
                <w:lang w:val="ru-RU"/>
              </w:rPr>
              <w:t>Проверка умножения делением.</w:t>
            </w:r>
            <w:commentRangeEnd w:id="69"/>
            <w:r>
              <w:rPr>
                <w:rStyle w:val="aff9"/>
              </w:rPr>
              <w:commentReference w:id="69"/>
            </w:r>
          </w:p>
          <w:p w14:paraId="3E7FF687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16F36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4401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55A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B01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E21" w14:textId="0F458E7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A2E62EB" w14:textId="77777777" w:rsidTr="00C830FE">
        <w:trPr>
          <w:trHeight w:hRule="exact" w:val="14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18C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D50C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70"/>
            <w:r w:rsidRPr="00306E80">
              <w:rPr>
                <w:color w:val="0070C0"/>
                <w:lang w:val="ru-RU"/>
              </w:rPr>
              <w:t>Задачи на нахождение четвертого пропорционального.</w:t>
            </w:r>
          </w:p>
          <w:p w14:paraId="5A223EB6" w14:textId="7CBC2E5F" w:rsidR="00191D59" w:rsidRDefault="00191D59" w:rsidP="00191D59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r>
              <w:rPr>
                <w:rStyle w:val="aff9"/>
              </w:rPr>
              <w:commentReference w:id="71"/>
            </w:r>
            <w:commentRangeEnd w:id="70"/>
            <w:r>
              <w:rPr>
                <w:rStyle w:val="aff9"/>
              </w:rPr>
              <w:commentReference w:id="7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CB87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9B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3E64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235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4BF" w14:textId="1FB1DAC6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7EA802CC" w14:textId="77777777" w:rsidTr="00C830FE">
        <w:trPr>
          <w:trHeight w:hRule="exact" w:val="17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8A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029" w14:textId="1B32B70B" w:rsidR="00191D59" w:rsidRPr="00812E5F" w:rsidRDefault="00191D59" w:rsidP="00191D59">
            <w:pPr>
              <w:rPr>
                <w:lang w:val="ru-RU"/>
              </w:rPr>
            </w:pPr>
            <w:commentRangeStart w:id="72"/>
            <w:r>
              <w:rPr>
                <w:lang w:val="ru-RU"/>
              </w:rPr>
              <w:t>Решение уравнений с неизвестным множителем. Решение уравнений с неизвестным делимым и неизвестным делителем.</w:t>
            </w:r>
            <w:commentRangeEnd w:id="72"/>
            <w:r>
              <w:rPr>
                <w:rStyle w:val="aff9"/>
              </w:rPr>
              <w:commentReference w:id="7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6278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6778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56E8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33F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B100" w14:textId="0522B394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4D8950A" w14:textId="77777777" w:rsidTr="00230D3A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5F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159" w14:textId="35B813FD" w:rsidR="00191D59" w:rsidRDefault="00191D59" w:rsidP="00191D59">
            <w:pPr>
              <w:rPr>
                <w:lang w:val="ru-RU"/>
              </w:rPr>
            </w:pPr>
            <w:commentRangeStart w:id="73"/>
            <w:r>
              <w:rPr>
                <w:lang w:val="ru-RU"/>
              </w:rPr>
              <w:t>Закрепление по теме «Решение уравнений»</w:t>
            </w:r>
            <w:commentRangeEnd w:id="73"/>
            <w:r>
              <w:rPr>
                <w:rStyle w:val="aff9"/>
              </w:rPr>
              <w:commentReference w:id="7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3242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E46A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8684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5050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10F0" w14:textId="1F4FD97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54EB9514" w14:textId="77777777" w:rsidTr="00230D3A">
        <w:trPr>
          <w:trHeight w:hRule="exact" w:val="1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6FE7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7DE" w14:textId="77777777" w:rsidR="006D1182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B85F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5DB3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8C558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96C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32A" w14:textId="1C8011E9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C34807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8BB4FA7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6D1182" w:rsidRPr="003750F4" w14:paraId="37DE3928" w14:textId="77777777" w:rsidTr="00230D3A">
        <w:trPr>
          <w:trHeight w:hRule="exact" w:val="8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12E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07A7" w14:textId="77777777" w:rsidR="006D1182" w:rsidRPr="00294728" w:rsidRDefault="006D1182" w:rsidP="006D1182">
            <w:pPr>
              <w:rPr>
                <w:b/>
                <w:lang w:val="ru-RU"/>
              </w:rPr>
            </w:pPr>
            <w:r w:rsidRPr="00294728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4</w:t>
            </w:r>
            <w:r w:rsidRPr="00294728">
              <w:rPr>
                <w:b/>
                <w:lang w:val="ru-RU"/>
              </w:rPr>
              <w:t>: «Решение уравнений»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D418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87453" w14:textId="548906DD" w:rsidR="006D1182" w:rsidRPr="000A0060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4D53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3355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17E" w14:textId="783BEBF0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5F4259A1" w14:textId="0A6F17A1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28E016FA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191D59" w:rsidRPr="002B5F59" w14:paraId="41F7D8C1" w14:textId="77777777" w:rsidTr="00A066D2">
        <w:trPr>
          <w:trHeight w:hRule="exact" w:val="12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02E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351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 xml:space="preserve">Анализ проверочной работы. </w:t>
            </w:r>
          </w:p>
          <w:p w14:paraId="2F995DF2" w14:textId="654D9CC5" w:rsidR="00191D59" w:rsidRDefault="00191D59" w:rsidP="00191D59">
            <w:pPr>
              <w:rPr>
                <w:lang w:val="ru-RU"/>
              </w:rPr>
            </w:pPr>
            <w:commentRangeStart w:id="74"/>
            <w:r>
              <w:rPr>
                <w:lang w:val="ru-RU"/>
              </w:rPr>
              <w:t>Деление с остатком.</w:t>
            </w:r>
            <w:commentRangeEnd w:id="74"/>
            <w:r>
              <w:rPr>
                <w:rStyle w:val="aff9"/>
              </w:rPr>
              <w:commentReference w:id="74"/>
            </w:r>
          </w:p>
          <w:p w14:paraId="29B5E2B5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712C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7E15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B9A6B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EB5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34BC" w14:textId="4D6B889D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AC99B8B" w14:textId="77777777" w:rsidTr="00230D3A">
        <w:trPr>
          <w:trHeight w:hRule="exact" w:val="11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06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42B9" w14:textId="77777777" w:rsidR="00191D59" w:rsidRDefault="00191D59" w:rsidP="00191D59">
            <w:pPr>
              <w:rPr>
                <w:lang w:val="ru-RU"/>
              </w:rPr>
            </w:pPr>
            <w:commentRangeStart w:id="75"/>
            <w:r>
              <w:rPr>
                <w:lang w:val="ru-RU"/>
              </w:rPr>
              <w:t>Приемы нахождения частного и остатка.</w:t>
            </w:r>
            <w:commentRangeEnd w:id="75"/>
            <w:r>
              <w:rPr>
                <w:rStyle w:val="aff9"/>
              </w:rPr>
              <w:commentReference w:id="7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0773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5CA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C92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11B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E302" w14:textId="03BCFC91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E09ADD2" w14:textId="77777777" w:rsidTr="00230D3A">
        <w:trPr>
          <w:trHeight w:hRule="exact" w:val="12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F8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25AD" w14:textId="77777777" w:rsidR="00191D59" w:rsidRPr="00294728" w:rsidRDefault="00191D59" w:rsidP="00191D59">
            <w:pPr>
              <w:rPr>
                <w:lang w:val="ru-RU"/>
              </w:rPr>
            </w:pPr>
            <w:commentRangeStart w:id="76"/>
            <w:r w:rsidRPr="00294728">
              <w:rPr>
                <w:lang w:val="ru-RU"/>
              </w:rPr>
              <w:t>Задачи на понимание смысла арифметического действия деление с остатком</w:t>
            </w:r>
            <w:r>
              <w:rPr>
                <w:lang w:val="ru-RU"/>
              </w:rPr>
              <w:t>.</w:t>
            </w:r>
            <w:commentRangeEnd w:id="76"/>
            <w:r>
              <w:rPr>
                <w:rStyle w:val="aff9"/>
              </w:rPr>
              <w:commentReference w:id="76"/>
            </w:r>
          </w:p>
          <w:p w14:paraId="00AD21F6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921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41C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-25" w:firstLine="25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E02B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D87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65B" w14:textId="0431F882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B12086E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263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6E77" w14:textId="74888F04" w:rsidR="00191D59" w:rsidRDefault="00191D59" w:rsidP="00191D59">
            <w:pPr>
              <w:rPr>
                <w:color w:val="0070C0"/>
                <w:lang w:val="ru-RU"/>
              </w:rPr>
            </w:pPr>
            <w:r w:rsidRPr="006E1C09">
              <w:rPr>
                <w:color w:val="0070C0"/>
                <w:lang w:val="ru-RU"/>
              </w:rPr>
              <w:t>Деление меньшего числа на большее.</w:t>
            </w:r>
            <w:r>
              <w:rPr>
                <w:color w:val="0070C0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r>
              <w:rPr>
                <w:rStyle w:val="aff9"/>
              </w:rPr>
              <w:commentReference w:id="77"/>
            </w:r>
          </w:p>
          <w:p w14:paraId="7AEBAB31" w14:textId="77777777" w:rsidR="00191D59" w:rsidRPr="00294728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37A00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C2DF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527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489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D48E" w14:textId="0C173EB0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F1BE85" w14:textId="77777777" w:rsidTr="00230D3A">
        <w:trPr>
          <w:trHeight w:hRule="exact" w:val="11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2A52" w14:textId="5EFFA238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54C5" w14:textId="77777777" w:rsidR="00191D59" w:rsidRPr="00294728" w:rsidRDefault="00191D59" w:rsidP="00191D59">
            <w:pPr>
              <w:rPr>
                <w:lang w:val="ru-RU"/>
              </w:rPr>
            </w:pPr>
            <w:commentRangeStart w:id="78"/>
            <w:r>
              <w:rPr>
                <w:lang w:val="ru-RU"/>
              </w:rPr>
              <w:t>Проверка деления с остатком.</w:t>
            </w:r>
            <w:commentRangeEnd w:id="78"/>
            <w:r>
              <w:rPr>
                <w:rStyle w:val="aff9"/>
              </w:rPr>
              <w:commentReference w:id="7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EE04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23E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821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B1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F17A" w14:textId="302BB1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37989C4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CF0E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4A8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E8F9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A44D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ECDC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2E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C01" w14:textId="4A2133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FB0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47F190F" w14:textId="77777777" w:rsidTr="00230D3A">
        <w:trPr>
          <w:trHeight w:hRule="exact" w:val="11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F12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3E9" w14:textId="77777777" w:rsidR="00191D59" w:rsidRPr="00AC3A76" w:rsidRDefault="00191D59" w:rsidP="00191D59">
            <w:pPr>
              <w:rPr>
                <w:lang w:val="ru-RU"/>
              </w:rPr>
            </w:pPr>
            <w:commentRangeStart w:id="79"/>
            <w:r w:rsidRPr="00AC3A76">
              <w:rPr>
                <w:lang w:val="ru-RU"/>
              </w:rPr>
              <w:t>Задачи-расчёты. Оценка реалистичности ответа, проверка вычислений</w:t>
            </w:r>
            <w:commentRangeEnd w:id="79"/>
            <w:r>
              <w:rPr>
                <w:rStyle w:val="aff9"/>
              </w:rPr>
              <w:commentReference w:id="79"/>
            </w:r>
          </w:p>
          <w:p w14:paraId="4465FD51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3E70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24F1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0AF2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FD0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F1C6" w14:textId="76D1077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FB0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3FEDB1CC" w14:textId="77777777" w:rsidTr="00230D3A">
        <w:trPr>
          <w:trHeight w:hRule="exact" w:val="18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5660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7984" w14:textId="77777777" w:rsidR="006D1182" w:rsidRPr="00AC3A76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1923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3634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595E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A931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6BE9" w14:textId="62BFEB75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098C5EB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6D1182" w:rsidRPr="003750F4" w14:paraId="5D9C0E55" w14:textId="77777777" w:rsidTr="00230D3A">
        <w:trPr>
          <w:trHeight w:hRule="exact" w:val="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A864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088" w14:textId="77777777" w:rsidR="006D1182" w:rsidRPr="00AC52DD" w:rsidRDefault="006D1182" w:rsidP="006D1182">
            <w:pPr>
              <w:rPr>
                <w:b/>
                <w:lang w:val="ru-RU"/>
              </w:rPr>
            </w:pPr>
            <w:r w:rsidRPr="00AC52DD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5</w:t>
            </w:r>
            <w:r w:rsidRPr="00AC52DD">
              <w:rPr>
                <w:b/>
                <w:lang w:val="ru-RU"/>
              </w:rPr>
              <w:t>: «Деление с остатком».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EC0D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87389" w14:textId="27D9206E" w:rsidR="006D1182" w:rsidRPr="000A0060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2589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DFA5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6B6" w14:textId="07CF073A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2B39A5D8" w14:textId="77777777" w:rsidR="006D1182" w:rsidRPr="005D6816" w:rsidRDefault="006D1182" w:rsidP="00C34807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</w:p>
        </w:tc>
      </w:tr>
      <w:tr w:rsidR="00191D59" w:rsidRPr="00D40BD1" w14:paraId="3AEF3FE4" w14:textId="77777777" w:rsidTr="003E7D2C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EBBEE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17493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Анализ проверочной работы.</w:t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9DC6643" w14:textId="72B1D92E" w:rsidR="00191D59" w:rsidRPr="00F949BF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0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  <w:commentRangeEnd w:id="80"/>
            <w:r>
              <w:rPr>
                <w:rStyle w:val="aff9"/>
              </w:rPr>
              <w:commentReference w:id="8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F92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F45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20D4" w14:textId="46F6417A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0095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C591" w14:textId="7B140585" w:rsidR="00191D59" w:rsidRPr="005D6816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7C86247" w14:textId="77777777" w:rsidTr="003E7D2C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DD2E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EEE6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1"/>
            <w:r>
              <w:rPr>
                <w:lang w:val="ru-RU"/>
              </w:rPr>
              <w:t>Увеличение числа в 10 раз, в 100 раз.</w:t>
            </w:r>
            <w:commentRangeEnd w:id="81"/>
            <w:r>
              <w:rPr>
                <w:rStyle w:val="aff9"/>
              </w:rPr>
              <w:commentReference w:id="8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8C87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7D8D" w14:textId="10252473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376A5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B6B6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48253" w14:textId="4A24CA02" w:rsidR="00191D59" w:rsidRPr="005D6816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eastAsia="Times New Roman" w:cstheme="majorHAnsi"/>
                <w:color w:val="000000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2CEC800E" w14:textId="77777777" w:rsidTr="003E7D2C">
        <w:trPr>
          <w:trHeight w:hRule="exact" w:val="14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EF323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9282" w14:textId="77777777" w:rsidR="00191D59" w:rsidRPr="00F949BF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2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слагаемых</w:t>
            </w:r>
            <w:commentRangeEnd w:id="82"/>
            <w:r>
              <w:rPr>
                <w:rStyle w:val="aff9"/>
              </w:rPr>
              <w:commentReference w:id="8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B446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8EE3" w14:textId="77777777" w:rsidR="00191D59" w:rsidRPr="003F69C8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26" w14:textId="1734CB8C" w:rsidR="00191D59" w:rsidRPr="003F69C8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ED6C0" w14:textId="77777777" w:rsidR="00191D59" w:rsidRPr="003F69C8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4337" w14:textId="006690F6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7DB1231" w14:textId="77777777" w:rsidTr="003E7D2C">
        <w:trPr>
          <w:trHeight w:hRule="exact" w:val="1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624B" w14:textId="77777777" w:rsidR="00191D59" w:rsidRPr="00554EF5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C9C7C" w14:textId="77777777" w:rsidR="00191D59" w:rsidRPr="00F949BF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commentRangeStart w:id="83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1000: сравнение</w:t>
            </w:r>
            <w:commentRangeEnd w:id="83"/>
            <w:r>
              <w:rPr>
                <w:rStyle w:val="aff9"/>
              </w:rPr>
              <w:commentReference w:id="8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BEE3C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F1537" w14:textId="7BF3F9A9" w:rsidR="00191D59" w:rsidRPr="00023BF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DB945" w14:textId="1D095317" w:rsidR="00191D59" w:rsidRPr="003E7D2C" w:rsidRDefault="00191D59" w:rsidP="00191D5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96CA5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9FB50" w14:textId="79D3E5DC" w:rsidR="00191D59" w:rsidRPr="005D6816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EA75811" w14:textId="77777777" w:rsidTr="003E7D2C">
        <w:trPr>
          <w:trHeight w:hRule="exact" w:val="21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5AB74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F702E" w14:textId="77777777" w:rsidR="00191D59" w:rsidRPr="00830C63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commentRangeStart w:id="84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слагаемых. </w:t>
            </w:r>
            <w:r w:rsidRPr="00830C6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общего числа единиц </w:t>
            </w:r>
            <w:r w:rsidRPr="00830C63">
              <w:rPr>
                <w:lang w:val="ru-RU"/>
              </w:rPr>
              <w:br/>
            </w:r>
            <w:r w:rsidRPr="00830C6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(десятков, сотен) в числе</w:t>
            </w:r>
            <w:commentRangeEnd w:id="84"/>
            <w:r>
              <w:rPr>
                <w:rStyle w:val="aff9"/>
              </w:rPr>
              <w:commentReference w:id="8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F9C42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A5A14" w14:textId="33168760" w:rsidR="00191D59" w:rsidRDefault="00191D59" w:rsidP="00191D59"/>
          <w:p w14:paraId="02543E5A" w14:textId="59BDB6D6" w:rsidR="00191D59" w:rsidRPr="00023BF0" w:rsidRDefault="00191D59" w:rsidP="00191D59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A3C1" w14:textId="09C557C6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D11EF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CDD6D" w14:textId="5126277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196DFC0" w14:textId="77777777" w:rsidTr="0007015E">
        <w:trPr>
          <w:trHeight w:hRule="exact" w:val="1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A6A3B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A1C0C" w14:textId="4AF69AF6" w:rsidR="00191D59" w:rsidRPr="00466E73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5"/>
            <w:r w:rsidRPr="00466E73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Равенства и неравенства: чтение, составление; установление истинности (верное/неверное)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</w:t>
            </w:r>
            <w:commentRangeEnd w:id="85"/>
            <w:r>
              <w:rPr>
                <w:rStyle w:val="aff9"/>
              </w:rPr>
              <w:commentReference w:id="85"/>
            </w:r>
          </w:p>
          <w:p w14:paraId="71A39A71" w14:textId="77777777" w:rsidR="00191D59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5912BE31" w14:textId="77777777" w:rsidR="00191D59" w:rsidRPr="00F949BF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742BB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7CD1B" w14:textId="77777777" w:rsidR="00191D59" w:rsidRPr="00466E73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48874" w14:textId="77777777" w:rsidR="00191D59" w:rsidRPr="00466E73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CFE4" w14:textId="77777777" w:rsidR="00191D59" w:rsidRPr="00466E73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B1A24" w14:textId="3FC5539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7909EA" w:rsidRPr="007909EA" w14:paraId="38342582" w14:textId="77777777" w:rsidTr="007909EA">
        <w:trPr>
          <w:trHeight w:hRule="exact" w:val="2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FCE6B" w14:textId="77777777" w:rsidR="007909EA" w:rsidRPr="000A0060" w:rsidRDefault="007909EA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76568" w14:textId="77777777" w:rsidR="007909EA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6"/>
            <w:r w:rsidRPr="007909EA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Математическая информация. Логические рассуждения со связками «если …, то …», «поэтому», «значит»</w:t>
            </w:r>
          </w:p>
          <w:p w14:paraId="1687767C" w14:textId="77777777" w:rsidR="007909EA" w:rsidRDefault="007909EA" w:rsidP="007909EA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86"/>
            <w:r>
              <w:rPr>
                <w:rStyle w:val="aff9"/>
              </w:rPr>
              <w:commentReference w:id="86"/>
            </w:r>
          </w:p>
          <w:p w14:paraId="42EEB2A4" w14:textId="6AC2159D" w:rsidR="007909EA" w:rsidRPr="007909EA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1A43" w14:textId="77777777" w:rsidR="007909EA" w:rsidRPr="00D67ECE" w:rsidRDefault="007909EA" w:rsidP="006D1182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470A2" w14:textId="77777777" w:rsidR="007909EA" w:rsidRPr="00466E73" w:rsidRDefault="007909EA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1A6BB" w14:textId="77777777" w:rsidR="007909EA" w:rsidRPr="00466E73" w:rsidRDefault="007909E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63065" w14:textId="77777777" w:rsidR="007909EA" w:rsidRPr="00466E73" w:rsidRDefault="007909EA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B7212" w14:textId="5E1C260D" w:rsidR="007909EA" w:rsidRPr="005D6816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49C17AE" w14:textId="77777777" w:rsidTr="003E7D2C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8836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7A0D" w14:textId="77777777" w:rsidR="00191D59" w:rsidRPr="00F949BF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716EB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7192C" w14:textId="77777777" w:rsidR="00191D59" w:rsidRDefault="00191D59" w:rsidP="00191D59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AB16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95FBA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A62C6" w14:textId="58561725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B08F5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3E550527" w14:textId="77777777" w:rsidTr="003E7D2C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52835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435B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87"/>
            <w:r w:rsidRPr="00527A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Единица массы — грамм; соотношение между килограммом и граммом; отношение «тяжелее/легче на/в»</w:t>
            </w:r>
            <w:commentRangeEnd w:id="87"/>
            <w:r>
              <w:rPr>
                <w:rStyle w:val="aff9"/>
              </w:rPr>
              <w:commentReference w:id="8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8EC8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7A5A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D07D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A21C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F9FDE" w14:textId="79C2D1CF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B08F5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54EF5" w14:paraId="6B9EBECD" w14:textId="77777777" w:rsidTr="003E7D2C">
        <w:trPr>
          <w:trHeight w:hRule="exact" w:val="11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38C99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5A4D9" w14:textId="77777777" w:rsidR="006D1182" w:rsidRPr="00BA6809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8"/>
            <w:r w:rsidRPr="00BA680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Однородные величины: сложение и вычитание</w:t>
            </w:r>
            <w:commentRangeEnd w:id="88"/>
            <w:r w:rsidR="00F32819">
              <w:rPr>
                <w:rStyle w:val="aff9"/>
              </w:rPr>
              <w:commentReference w:id="88"/>
            </w:r>
          </w:p>
          <w:p w14:paraId="46A623C0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2431D573" w14:textId="77777777" w:rsidR="006D1182" w:rsidRPr="00527A6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7498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09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F29E2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6873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649F0" w14:textId="61C777D2" w:rsidR="00554EF5" w:rsidRPr="005D6816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>;</w:t>
            </w:r>
          </w:p>
          <w:p w14:paraId="6AEA522E" w14:textId="7D38DF63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5EEE00B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06191937" w14:textId="77777777" w:rsidTr="003E7D2C">
        <w:trPr>
          <w:trHeight w:hRule="exact" w:val="14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AB981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D97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830FE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C52C5" w14:textId="77777777" w:rsidR="006D1182" w:rsidRDefault="006D1182" w:rsidP="006D118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028E2" w14:textId="77777777" w:rsidR="006D1182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D2D5C" w14:textId="77777777" w:rsidR="006D1182" w:rsidRDefault="006D1182" w:rsidP="006D118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8614" w14:textId="53F0F034" w:rsidR="00554EF5" w:rsidRPr="005D6816" w:rsidRDefault="00554EF5" w:rsidP="003E7D2C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Тестирование;</w:t>
            </w:r>
            <w:r w:rsidR="003E7D2C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5BE1F24B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0C2E0E5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91106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D5F2" w14:textId="77777777" w:rsidR="006D1182" w:rsidRPr="00527A6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527A6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6</w:t>
            </w:r>
            <w:r w:rsidRPr="00527A6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: «Нумерация в пределах 1000»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5253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CF07A" w14:textId="4FBDF520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2463F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DB520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D81DC" w14:textId="5BA4B85F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Письменный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132BB189" w14:textId="420FC2C9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0E469BBB" w14:textId="5A5EDB60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0C0A8F74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554EF5" w14:paraId="606D1897" w14:textId="77777777" w:rsidTr="003E7D2C">
        <w:trPr>
          <w:trHeight w:hRule="exact" w:val="15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B702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AEA01" w14:textId="43A537FC" w:rsidR="00191D59" w:rsidRPr="0069204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89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Приемы письменных вычислений</w:t>
            </w:r>
            <w:commentRangeEnd w:id="89"/>
            <w:r>
              <w:rPr>
                <w:rStyle w:val="aff9"/>
              </w:rPr>
              <w:commentReference w:id="89"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FEDD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379B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22971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CAF76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432C9" w14:textId="7FECA594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5F40D9F" w14:textId="77777777" w:rsidTr="00A10BC7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A48C1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61A77" w14:textId="34619EAE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0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сложения трехзначных чисел.</w:t>
            </w:r>
            <w:commentRangeEnd w:id="90"/>
            <w:r>
              <w:rPr>
                <w:rStyle w:val="aff9"/>
              </w:rPr>
              <w:commentReference w:id="9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1EE91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186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603B3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8C85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B6590" w14:textId="349916B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60DC567B" w14:textId="77777777" w:rsidTr="003E7D2C">
        <w:trPr>
          <w:trHeight w:hRule="exact" w:val="1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554F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6AC96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1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вычитания трехзначных чисел.</w:t>
            </w:r>
            <w:commentRangeEnd w:id="91"/>
            <w:r>
              <w:rPr>
                <w:rStyle w:val="aff9"/>
              </w:rPr>
              <w:commentReference w:id="9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E1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06C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CFC7F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F5A9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262FC" w14:textId="7009B01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54EF5" w14:paraId="002B8BCA" w14:textId="77777777" w:rsidTr="003E7D2C">
        <w:trPr>
          <w:trHeight w:hRule="exact" w:val="11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BDC2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166BA" w14:textId="77777777" w:rsidR="00F32819" w:rsidRDefault="006D1182" w:rsidP="00F32819">
            <w:pPr>
              <w:rPr>
                <w:color w:val="0070C0"/>
                <w:lang w:val="ru-RU"/>
              </w:rPr>
            </w:pPr>
            <w:r w:rsidRPr="0069466D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дополнение чертежа данными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.</w:t>
            </w:r>
            <w:r w:rsidR="00F3281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</w:t>
            </w:r>
            <w:r w:rsidR="00F32819" w:rsidRPr="00E82E29">
              <w:rPr>
                <w:i/>
                <w:lang w:val="ru-RU"/>
              </w:rPr>
              <w:t>&lt;</w:t>
            </w:r>
            <w:r w:rsidR="00F32819" w:rsidRPr="00180A1D">
              <w:rPr>
                <w:i/>
                <w:lang w:val="ru-RU"/>
              </w:rPr>
              <w:t>Нет в учебнике</w:t>
            </w:r>
            <w:r w:rsidR="00F32819" w:rsidRPr="00E82E29">
              <w:rPr>
                <w:i/>
                <w:lang w:val="ru-RU"/>
              </w:rPr>
              <w:t>&gt;</w:t>
            </w:r>
            <w:r w:rsidR="00F32819">
              <w:rPr>
                <w:rStyle w:val="aff9"/>
              </w:rPr>
              <w:commentReference w:id="92"/>
            </w:r>
          </w:p>
          <w:p w14:paraId="726B98D6" w14:textId="19E1FB46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300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076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70796" w14:textId="0CE7E9E3" w:rsidR="006D1182" w:rsidRPr="00527A67" w:rsidRDefault="003E7D2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C10F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45B3" w14:textId="7E5252CD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3E7D2C"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28BD45CD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3CD84B41" w14:textId="77777777" w:rsidTr="003E7D2C">
        <w:trPr>
          <w:trHeight w:hRule="exact" w:val="1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6E58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F505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39AE1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9905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24074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F717D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03F03" w14:textId="73231BD5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3451AFF6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D2FB8ED" w14:textId="77777777" w:rsidTr="003E7D2C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BE31D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BBF5" w14:textId="77777777" w:rsidR="006D1182" w:rsidRPr="00B21F6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B21F64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7</w:t>
            </w:r>
            <w:r w:rsidRPr="00B21F64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: «Приемы письменного сложения и вычитания трехзначных чисел».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B797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FE23" w14:textId="4571AC4F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3CC2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8D99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E0DB0" w14:textId="46772DEC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3A3FEA3C" w14:textId="07C71BA1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4109DCB5" w14:textId="4627CA83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48F013AD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F32819" w14:paraId="47E88342" w14:textId="77777777" w:rsidTr="00D40BD1">
        <w:trPr>
          <w:trHeight w:hRule="exact" w:val="21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3AB18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2EC4" w14:textId="4A29012D" w:rsidR="00D40BD1" w:rsidRPr="00D40BD1" w:rsidRDefault="00D40BD1" w:rsidP="00F3281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D40BD1">
              <w:rPr>
                <w:rFonts w:ascii="Times New Roman" w:eastAsia="Times New Roman" w:hAnsi="Times New Roman"/>
                <w:sz w:val="24"/>
                <w:lang w:val="ru-RU"/>
              </w:rPr>
              <w:t>Анализ проверочной работы.</w:t>
            </w:r>
          </w:p>
          <w:p w14:paraId="6FC63682" w14:textId="77777777" w:rsidR="00F32819" w:rsidRDefault="006D1182" w:rsidP="00F3281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93"/>
            <w:r w:rsidRPr="005417AB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Нахождение площади фигур, состоящих из 2-3 прямоугольников</w:t>
            </w:r>
            <w:r w:rsidR="00F3281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. </w:t>
            </w:r>
            <w:commentRangeEnd w:id="93"/>
            <w:r w:rsidR="00127275">
              <w:rPr>
                <w:rStyle w:val="aff9"/>
              </w:rPr>
              <w:commentReference w:id="93"/>
            </w:r>
          </w:p>
          <w:p w14:paraId="67100FC0" w14:textId="2225F970" w:rsidR="00F32819" w:rsidRDefault="00F32819" w:rsidP="00F32819">
            <w:pPr>
              <w:rPr>
                <w:color w:val="0070C0"/>
                <w:lang w:val="ru-RU"/>
              </w:rPr>
            </w:pP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4F87A470" w14:textId="372D7C8D" w:rsidR="006D1182" w:rsidRPr="005417AB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21BC4C08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A599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6BE7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AE6F" w14:textId="7498B380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E96D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7D81C" w14:textId="1178CEFC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230D3A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520C9622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F32819" w14:paraId="08BE4855" w14:textId="77777777" w:rsidTr="00217E5E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06886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A596" w14:textId="7A163722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17E5E">
              <w:rPr>
                <w:rFonts w:ascii="Times New Roman" w:eastAsia="Times New Roman" w:hAnsi="Times New Roman"/>
                <w:color w:val="000000"/>
                <w:sz w:val="24"/>
              </w:rPr>
              <w:t> </w:t>
            </w:r>
            <w:commentRangeStart w:id="94"/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217E5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commentRangeEnd w:id="94"/>
            <w:r w:rsidRPr="00217E5E">
              <w:rPr>
                <w:rStyle w:val="aff9"/>
                <w:b/>
              </w:rPr>
              <w:commentReference w:id="9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B3B37" w14:textId="77777777" w:rsidR="00191D59" w:rsidRPr="00F32819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B910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6E65F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0B2E4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B8948" w14:textId="47EF526F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79D194F0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988B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DE7C2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5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умножения трехзначного числа на однозначное.</w:t>
            </w:r>
            <w:commentRangeEnd w:id="95"/>
            <w:r>
              <w:rPr>
                <w:rStyle w:val="aff9"/>
              </w:rPr>
              <w:commentReference w:id="9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0E82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7D30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79E0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E35C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2F8DA" w14:textId="433A5274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217E5E" w14:paraId="03A4DC22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F2F66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A171A" w14:textId="534E1670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r w:rsidRPr="00217E5E">
              <w:rPr>
                <w:rFonts w:ascii="Times New Roman" w:eastAsia="Times New Roman" w:hAnsi="Times New Roman"/>
                <w:color w:val="000000"/>
                <w:sz w:val="24"/>
              </w:rPr>
              <w:commentReference w:id="96"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4F905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1ED9C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6DBC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FACFF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C9B76" w14:textId="2F79F5B9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217E5E" w14:paraId="11DA0B54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7FE2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3F75" w14:textId="76FBAC10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7"/>
            <w:r w:rsidRPr="0022724B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Приём письменного умножения на однозначное число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(обобщение)</w:t>
            </w:r>
            <w:commentRangeEnd w:id="97"/>
            <w:r>
              <w:rPr>
                <w:rStyle w:val="aff9"/>
              </w:rPr>
              <w:commentReference w:id="9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854ED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EF7D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E02B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5CA4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0A89" w14:textId="74D47BEB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02BD1170" w14:textId="77777777" w:rsidTr="00217E5E">
        <w:trPr>
          <w:trHeight w:hRule="exact" w:val="18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BC1E8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AD1E7" w14:textId="45EC6409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8"/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217E5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Прием письменного деления на однозначное число</w:t>
            </w:r>
            <w:commentRangeEnd w:id="98"/>
            <w:r>
              <w:rPr>
                <w:rStyle w:val="aff9"/>
              </w:rPr>
              <w:commentReference w:id="9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33EB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8F9D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5C2E4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25C33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7F349" w14:textId="065F220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22232503" w14:textId="77777777" w:rsidTr="00230D3A">
        <w:trPr>
          <w:trHeight w:hRule="exact" w:val="12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2A7F7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8400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9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деления трехначного числа на однозначное.</w:t>
            </w:r>
            <w:commentRangeEnd w:id="99"/>
            <w:r>
              <w:rPr>
                <w:rStyle w:val="aff9"/>
              </w:rPr>
              <w:commentReference w:id="9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D99A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ECE7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3D684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968C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5B0FA" w14:textId="0AAA37B9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736EBD7B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B4C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EF9DB" w14:textId="3DCA7119" w:rsidR="00191D59" w:rsidRDefault="00191D59" w:rsidP="00191D59">
            <w:pPr>
              <w:rPr>
                <w:color w:val="0070C0"/>
                <w:lang w:val="ru-RU"/>
              </w:rPr>
            </w:pPr>
            <w:commentRangeStart w:id="100"/>
            <w:r w:rsidRPr="00602704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Проверка результата вычисления (прикидка или оценка результата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)           </w:t>
            </w:r>
            <w:r w:rsidRPr="0022724B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22724B">
              <w:rPr>
                <w:i/>
                <w:lang w:val="ru-RU"/>
              </w:rPr>
              <w:t>&gt;</w:t>
            </w:r>
            <w:commentRangeEnd w:id="100"/>
            <w:r>
              <w:rPr>
                <w:rStyle w:val="aff9"/>
              </w:rPr>
              <w:commentReference w:id="100"/>
            </w:r>
          </w:p>
          <w:p w14:paraId="41D774E9" w14:textId="77777777" w:rsidR="00191D59" w:rsidRPr="00602704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01ACEC16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9A882" w14:textId="77777777" w:rsidR="00191D59" w:rsidRPr="009821AA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CFC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1C6C3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2D9F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FC7BF" w14:textId="3F28765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2E4ECB12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452E9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D9A79" w14:textId="58DA68D9" w:rsidR="00191D59" w:rsidRPr="009821AA" w:rsidRDefault="00191D59" w:rsidP="00191D5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1"/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Проверка результата вычисления (обратное действие)</w:t>
            </w:r>
            <w:r w:rsidRPr="009821AA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 </w:t>
            </w:r>
            <w:commentRangeEnd w:id="101"/>
            <w:r w:rsidRPr="009821AA">
              <w:rPr>
                <w:rFonts w:ascii="Times New Roman" w:eastAsia="Times New Roman" w:hAnsi="Times New Roman"/>
                <w:sz w:val="24"/>
              </w:rPr>
              <w:commentReference w:id="10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BE808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126B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80477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20F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DBED4" w14:textId="0E51DC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19FF9565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D0562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44EFA" w14:textId="13F99B92" w:rsidR="00191D59" w:rsidRPr="009821AA" w:rsidRDefault="00191D59" w:rsidP="00191D5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Прием письменного деления на однозначное число</w:t>
            </w:r>
            <w:r w:rsidRPr="009821AA">
              <w:rPr>
                <w:rFonts w:ascii="Times New Roman" w:eastAsia="Times New Roman" w:hAnsi="Times New Roman"/>
                <w:sz w:val="24"/>
              </w:rPr>
              <w:commentReference w:id="102"/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A682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EB353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258C8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E47F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EAF16" w14:textId="32EFADC3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8C5824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F32819" w14:paraId="082D34CA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C213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6C15" w14:textId="58F51BBD" w:rsidR="00191D59" w:rsidRPr="00602704" w:rsidRDefault="00191D59" w:rsidP="00191D5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3"/>
            <w:r w:rsidRPr="009821A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Знакомство с калькулятором.</w:t>
            </w:r>
            <w:commentRangeEnd w:id="103"/>
            <w:r>
              <w:rPr>
                <w:rStyle w:val="aff9"/>
              </w:rPr>
              <w:commentReference w:id="10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3135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6DF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52B12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2392A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7E230" w14:textId="2FE9D14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8C5824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F32819" w14:paraId="2D069004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8026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38EA9" w14:textId="08701F72" w:rsidR="00F32819" w:rsidRPr="009821AA" w:rsidRDefault="006D1182" w:rsidP="00F32819">
            <w:pPr>
              <w:rPr>
                <w:lang w:val="ru-RU"/>
              </w:rPr>
            </w:pPr>
            <w:commentRangeStart w:id="104"/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Проверка результата вычисления (применение алгоритма, использование калькулятора).</w:t>
            </w:r>
            <w:r w:rsidR="00F32819" w:rsidRPr="009821AA">
              <w:rPr>
                <w:i/>
                <w:lang w:val="ru-RU"/>
              </w:rPr>
              <w:t xml:space="preserve">                      </w:t>
            </w:r>
            <w:commentRangeEnd w:id="104"/>
            <w:r w:rsidR="009821AA">
              <w:rPr>
                <w:rStyle w:val="aff9"/>
              </w:rPr>
              <w:commentReference w:id="104"/>
            </w:r>
          </w:p>
          <w:p w14:paraId="03303642" w14:textId="77777777" w:rsidR="006D1182" w:rsidRPr="0060270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6B9E2E8E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00B7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1321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B6C61" w14:textId="3DBB7314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99EC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64ED6" w14:textId="10FFBB27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69FD1474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446E64EC" w14:textId="77777777" w:rsidTr="009821AA">
        <w:trPr>
          <w:trHeight w:hRule="exact" w:val="18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FB62D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CDC8E" w14:textId="77777777" w:rsidR="006D1182" w:rsidRPr="0060270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r w:rsidRPr="00785701">
              <w:rPr>
                <w:rFonts w:ascii="Times New Roman" w:eastAsia="Times New Roman" w:hAnsi="Times New Roman"/>
                <w:sz w:val="24"/>
                <w:lang w:val="ru-RU"/>
              </w:rPr>
              <w:t>Что узнали, чему научились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5DEF8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7B074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91C3E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D6904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29E91" w14:textId="5B1134BE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Тестирование;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033286E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4A8B2E74" w14:textId="77777777" w:rsidTr="00230D3A">
        <w:trPr>
          <w:trHeight w:hRule="exact" w:val="1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2882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D3506" w14:textId="77777777" w:rsidR="006D1182" w:rsidRPr="00785701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Проверочная работа 8: «Приемы письменного умножения и деления трехзначных чисел».</w:t>
            </w:r>
          </w:p>
          <w:p w14:paraId="50781B9E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860B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3A1B9" w14:textId="34EC2AD1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3476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6F2D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A03CE" w14:textId="3E16D0A5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1670DBAB" w14:textId="53394009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02A7DCD5" w14:textId="564B55EA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66AB0928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D40BD1" w14:paraId="0E933076" w14:textId="77777777" w:rsidTr="00F32819">
        <w:trPr>
          <w:trHeight w:hRule="exact" w:val="24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1F9B2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B1384" w14:textId="77777777" w:rsidR="00191D59" w:rsidRDefault="00191D59" w:rsidP="00191D59">
            <w:pPr>
              <w:rPr>
                <w:color w:val="0070C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проверочной работы. </w:t>
            </w:r>
            <w:commentRangeStart w:id="105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                              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5"/>
            <w:r>
              <w:rPr>
                <w:rStyle w:val="aff9"/>
              </w:rPr>
              <w:commentReference w:id="105"/>
            </w:r>
          </w:p>
          <w:p w14:paraId="0D550E8A" w14:textId="741A0692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131B74B0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8526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80A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39BE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FE9AB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40F14" w14:textId="0488D65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7B16590A" w14:textId="77777777" w:rsidTr="003E7D2C">
        <w:trPr>
          <w:trHeight w:hRule="exact" w:val="18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6C934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9077" w14:textId="6B1FB5AE" w:rsidR="00191D59" w:rsidRDefault="00191D59" w:rsidP="00191D59">
            <w:pPr>
              <w:rPr>
                <w:color w:val="0070C0"/>
                <w:lang w:val="ru-RU"/>
              </w:rPr>
            </w:pPr>
            <w:commentRangeStart w:id="106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                       </w:t>
            </w:r>
            <w:commentRangeEnd w:id="106"/>
            <w:r>
              <w:rPr>
                <w:rStyle w:val="aff9"/>
              </w:rPr>
              <w:commentReference w:id="106"/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62519B6B" w14:textId="62859D5B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6FC4354E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DDE9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0CDA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F2DA0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653C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8CE7E" w14:textId="10944CB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24EB4853" w14:textId="77777777" w:rsidTr="00E45726">
        <w:trPr>
          <w:trHeight w:hRule="exact" w:val="1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C75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867EC5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7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Логические рассуждения со связками «если …, то …», «поэтому», «значит»</w:t>
            </w:r>
          </w:p>
          <w:p w14:paraId="1D38D17D" w14:textId="77777777" w:rsidR="00191D59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7"/>
            <w:r>
              <w:rPr>
                <w:rStyle w:val="aff9"/>
              </w:rPr>
              <w:commentReference w:id="107"/>
            </w:r>
          </w:p>
          <w:p w14:paraId="05BA1274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2992C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B0D3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F355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4D84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8D6F5" w14:textId="24507C73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D40BD1" w14:paraId="4F931718" w14:textId="77777777" w:rsidTr="00F32819">
        <w:trPr>
          <w:trHeight w:hRule="exact" w:val="45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27164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4EFFB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8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14:paraId="4D566D47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8"/>
            <w:r w:rsidR="00E45726">
              <w:rPr>
                <w:rStyle w:val="aff9"/>
              </w:rPr>
              <w:commentReference w:id="108"/>
            </w:r>
          </w:p>
          <w:p w14:paraId="61774454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23AE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A9E6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08E4F" w14:textId="203252FE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0378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007AC" w14:textId="3EC30B70" w:rsidR="006D1182" w:rsidRPr="005D6816" w:rsidRDefault="00191D5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7553F335" w14:textId="77777777" w:rsidTr="005D1843">
        <w:trPr>
          <w:trHeight w:hRule="exact" w:val="19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9C3BE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2991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9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внесение данных в таблицу</w:t>
            </w:r>
            <w:commentRangeEnd w:id="109"/>
            <w:r w:rsidR="00E45726">
              <w:rPr>
                <w:rStyle w:val="aff9"/>
              </w:rPr>
              <w:commentReference w:id="109"/>
            </w:r>
          </w:p>
          <w:p w14:paraId="759CC715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7CD25579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5ECD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B742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E984" w14:textId="30E350A3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F60DF" w14:textId="75073759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BF45" w14:textId="38106A90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5D1843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1453FE6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05C0B1FA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63C2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D8BD6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8661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17F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E720A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9C78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03A6" w14:textId="336E14E4" w:rsidR="006D1182" w:rsidRPr="005D6816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56AD18CC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87FEA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00169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E4F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6F76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E072E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449C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001D" w14:textId="22D3F21B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952C06E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1135A44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D25F9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8F75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A58B7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A3CD2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240C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BF72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A553" w14:textId="31E0C478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5D03F25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4047692F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A4CA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0BB2A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915A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320A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97935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BBC5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066A6" w14:textId="002DE87F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E8570DB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3447A6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B11EF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BB9D7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0D5E7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559E7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C2D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E9138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F1A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F194" w14:textId="6001909B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214370A0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</w:tbl>
    <w:p w14:paraId="512192CD" w14:textId="77777777" w:rsidR="005C73EE" w:rsidRDefault="005C73EE" w:rsidP="005C73EE">
      <w:pPr>
        <w:rPr>
          <w:b/>
          <w:lang w:val="ru-RU"/>
        </w:rPr>
      </w:pPr>
    </w:p>
    <w:p w14:paraId="1009AD79" w14:textId="77777777" w:rsidR="005C73EE" w:rsidRPr="000D5E79" w:rsidRDefault="000D5E79" w:rsidP="005C73EE">
      <w:pPr>
        <w:rPr>
          <w:b/>
          <w:sz w:val="24"/>
          <w:szCs w:val="24"/>
          <w:lang w:val="ru-RU"/>
        </w:rPr>
      </w:pPr>
      <w:commentRangeStart w:id="110"/>
      <w:r w:rsidRPr="000D5E79">
        <w:rPr>
          <w:b/>
          <w:sz w:val="24"/>
          <w:szCs w:val="24"/>
          <w:lang w:val="ru-RU"/>
        </w:rPr>
        <w:t>Рекомендуемые контрольные работы:</w:t>
      </w:r>
      <w:commentRangeEnd w:id="110"/>
      <w:r w:rsidR="006D1182">
        <w:rPr>
          <w:rStyle w:val="aff9"/>
        </w:rPr>
        <w:commentReference w:id="110"/>
      </w:r>
    </w:p>
    <w:p w14:paraId="5E50BD1E" w14:textId="77777777" w:rsidR="000D5E79" w:rsidRPr="000D5E79" w:rsidRDefault="000D5E79" w:rsidP="005C73EE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1. Контрольная работа по итогам 1-й четверти.</w:t>
      </w:r>
    </w:p>
    <w:p w14:paraId="5A7410A6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2. Контрольная работа по итогам 1-го полугодия.</w:t>
      </w:r>
    </w:p>
    <w:p w14:paraId="31AF8799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3. Контрольная работа по итогам 3-й четверти.</w:t>
      </w:r>
    </w:p>
    <w:p w14:paraId="35F1C383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4. Контрольная работа по итогам года.</w:t>
      </w:r>
    </w:p>
    <w:p w14:paraId="16E644A5" w14:textId="77777777" w:rsidR="000D5E79" w:rsidRPr="000D5E79" w:rsidRDefault="000D5E79" w:rsidP="000D5E79">
      <w:pPr>
        <w:rPr>
          <w:b/>
          <w:lang w:val="ru-RU"/>
        </w:rPr>
      </w:pPr>
    </w:p>
    <w:p w14:paraId="1AE42F6E" w14:textId="77777777" w:rsidR="000D5E79" w:rsidRDefault="000D5E79" w:rsidP="005C73EE">
      <w:pPr>
        <w:rPr>
          <w:b/>
          <w:lang w:val="ru-RU"/>
        </w:rPr>
      </w:pPr>
    </w:p>
    <w:p w14:paraId="3EFC5F5C" w14:textId="77777777" w:rsidR="005C73EE" w:rsidRDefault="005C73EE" w:rsidP="005C73EE">
      <w:pPr>
        <w:rPr>
          <w:b/>
          <w:lang w:val="ru-RU"/>
        </w:rPr>
      </w:pPr>
    </w:p>
    <w:p w14:paraId="72E32270" w14:textId="77777777" w:rsidR="005C73EE" w:rsidRDefault="005C73EE" w:rsidP="005C73EE">
      <w:pPr>
        <w:rPr>
          <w:b/>
          <w:lang w:val="ru-RU"/>
        </w:rPr>
      </w:pPr>
    </w:p>
    <w:p w14:paraId="0EAD109C" w14:textId="77777777" w:rsidR="000D5E79" w:rsidRDefault="000D5E79" w:rsidP="005C73EE">
      <w:pPr>
        <w:rPr>
          <w:b/>
          <w:lang w:val="ru-RU"/>
        </w:rPr>
      </w:pPr>
    </w:p>
    <w:p w14:paraId="2062F622" w14:textId="77777777" w:rsidR="000D5E79" w:rsidRDefault="000D5E79" w:rsidP="005C73EE">
      <w:pPr>
        <w:rPr>
          <w:b/>
          <w:lang w:val="ru-RU"/>
        </w:rPr>
      </w:pPr>
    </w:p>
    <w:p w14:paraId="0F893871" w14:textId="77777777" w:rsidR="000D5E79" w:rsidRDefault="000D5E79" w:rsidP="005C73EE">
      <w:pPr>
        <w:rPr>
          <w:b/>
          <w:lang w:val="ru-RU"/>
        </w:rPr>
      </w:pPr>
    </w:p>
    <w:p w14:paraId="1E470279" w14:textId="77777777" w:rsidR="000D5E79" w:rsidRDefault="000D5E79" w:rsidP="005C73EE">
      <w:pPr>
        <w:rPr>
          <w:b/>
          <w:lang w:val="ru-RU"/>
        </w:rPr>
      </w:pPr>
    </w:p>
    <w:p w14:paraId="25369102" w14:textId="77777777" w:rsidR="000D5E79" w:rsidRDefault="000D5E79" w:rsidP="005C73EE">
      <w:pPr>
        <w:rPr>
          <w:b/>
          <w:lang w:val="ru-RU"/>
        </w:rPr>
      </w:pPr>
    </w:p>
    <w:p w14:paraId="3965C448" w14:textId="77777777" w:rsidR="000D5E79" w:rsidRDefault="000D5E79" w:rsidP="005C73EE">
      <w:pPr>
        <w:rPr>
          <w:b/>
          <w:lang w:val="ru-RU"/>
        </w:rPr>
      </w:pPr>
    </w:p>
    <w:p w14:paraId="1027CDBC" w14:textId="77777777" w:rsidR="000D5E79" w:rsidRDefault="000D5E79" w:rsidP="005C73EE">
      <w:pPr>
        <w:rPr>
          <w:b/>
          <w:lang w:val="ru-RU"/>
        </w:rPr>
      </w:pPr>
    </w:p>
    <w:p w14:paraId="620C5506" w14:textId="77777777" w:rsidR="000D5E79" w:rsidRDefault="000D5E79" w:rsidP="005C73EE">
      <w:pPr>
        <w:rPr>
          <w:b/>
          <w:lang w:val="ru-RU"/>
        </w:rPr>
      </w:pPr>
    </w:p>
    <w:p w14:paraId="0E26BC12" w14:textId="77777777" w:rsidR="000D5E79" w:rsidRDefault="000D5E79" w:rsidP="005C73EE">
      <w:pPr>
        <w:rPr>
          <w:b/>
          <w:lang w:val="ru-RU"/>
        </w:rPr>
      </w:pPr>
    </w:p>
    <w:p w14:paraId="7F09BFCC" w14:textId="77777777" w:rsidR="000D5E79" w:rsidRDefault="000D5E79" w:rsidP="005C73EE">
      <w:pPr>
        <w:rPr>
          <w:b/>
          <w:lang w:val="ru-RU"/>
        </w:rPr>
      </w:pPr>
    </w:p>
    <w:p w14:paraId="340FFD54" w14:textId="77777777" w:rsidR="000D5E79" w:rsidRDefault="000D5E79" w:rsidP="005C73EE">
      <w:pPr>
        <w:rPr>
          <w:b/>
          <w:lang w:val="ru-RU"/>
        </w:rPr>
      </w:pPr>
    </w:p>
    <w:p w14:paraId="6476620B" w14:textId="77777777" w:rsidR="000D5E79" w:rsidRDefault="000D5E79" w:rsidP="005C73EE">
      <w:pPr>
        <w:rPr>
          <w:b/>
          <w:lang w:val="ru-RU"/>
        </w:rPr>
      </w:pPr>
    </w:p>
    <w:p w14:paraId="2C9C3ABB" w14:textId="77777777" w:rsidR="000D5E79" w:rsidRDefault="000D5E79" w:rsidP="005C73EE">
      <w:pPr>
        <w:rPr>
          <w:b/>
          <w:lang w:val="ru-RU"/>
        </w:rPr>
      </w:pPr>
    </w:p>
    <w:p w14:paraId="0085DFA5" w14:textId="77777777" w:rsidR="000D5E79" w:rsidRDefault="000D5E79" w:rsidP="005C73EE">
      <w:pPr>
        <w:rPr>
          <w:b/>
          <w:lang w:val="ru-RU"/>
        </w:rPr>
      </w:pPr>
    </w:p>
    <w:p w14:paraId="2AE169E6" w14:textId="77777777" w:rsidR="000D5E79" w:rsidRDefault="000D5E79" w:rsidP="005C73EE">
      <w:pPr>
        <w:rPr>
          <w:b/>
          <w:lang w:val="ru-RU"/>
        </w:rPr>
      </w:pPr>
    </w:p>
    <w:p w14:paraId="24A875CC" w14:textId="77777777" w:rsidR="000D5E79" w:rsidRDefault="000D5E79" w:rsidP="005C73EE">
      <w:pPr>
        <w:rPr>
          <w:b/>
          <w:lang w:val="ru-RU"/>
        </w:rPr>
      </w:pPr>
    </w:p>
    <w:p w14:paraId="6DBBDEE6" w14:textId="77777777" w:rsidR="000D5E79" w:rsidRDefault="000D5E79" w:rsidP="005C73EE">
      <w:pPr>
        <w:rPr>
          <w:b/>
          <w:lang w:val="ru-RU"/>
        </w:rPr>
      </w:pPr>
    </w:p>
    <w:p w14:paraId="5B630032" w14:textId="77777777" w:rsidR="000D5E79" w:rsidRDefault="000D5E79" w:rsidP="005C73EE">
      <w:pPr>
        <w:rPr>
          <w:b/>
          <w:lang w:val="ru-RU"/>
        </w:rPr>
      </w:pPr>
    </w:p>
    <w:p w14:paraId="000B7049" w14:textId="77777777" w:rsidR="000D5E79" w:rsidRDefault="000D5E79" w:rsidP="005C73EE">
      <w:pPr>
        <w:rPr>
          <w:b/>
          <w:lang w:val="ru-RU"/>
        </w:rPr>
      </w:pPr>
    </w:p>
    <w:p w14:paraId="51DF4622" w14:textId="77777777" w:rsidR="000D5E79" w:rsidRDefault="000D5E79" w:rsidP="005C73EE">
      <w:pPr>
        <w:rPr>
          <w:b/>
          <w:lang w:val="ru-RU"/>
        </w:rPr>
      </w:pPr>
    </w:p>
    <w:p w14:paraId="7D92673B" w14:textId="77777777" w:rsidR="000D5E79" w:rsidRDefault="000D5E79" w:rsidP="005C73EE">
      <w:pPr>
        <w:rPr>
          <w:b/>
          <w:lang w:val="ru-RU"/>
        </w:rPr>
      </w:pPr>
    </w:p>
    <w:p w14:paraId="748F4AF3" w14:textId="77777777" w:rsidR="000D5E79" w:rsidRDefault="000D5E79" w:rsidP="005C73EE">
      <w:pPr>
        <w:rPr>
          <w:b/>
          <w:lang w:val="ru-RU"/>
        </w:rPr>
      </w:pPr>
    </w:p>
    <w:p w14:paraId="383B4AAF" w14:textId="77777777" w:rsidR="000D5E79" w:rsidRDefault="000D5E79" w:rsidP="005C73EE">
      <w:pPr>
        <w:rPr>
          <w:b/>
          <w:lang w:val="ru-RU"/>
        </w:rPr>
      </w:pPr>
    </w:p>
    <w:p w14:paraId="55ACDF88" w14:textId="77777777" w:rsidR="005C73EE" w:rsidRDefault="005C73EE" w:rsidP="005C73EE">
      <w:pPr>
        <w:rPr>
          <w:b/>
          <w:lang w:val="ru-RU"/>
        </w:rPr>
      </w:pPr>
    </w:p>
    <w:p w14:paraId="64085AF1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 xml:space="preserve">УЧЕБНО-МЕТОДИЧЕСКОЕ ОБЕСПЕЧЕНИЕ ОБРАЗОВАТЕЛЬНОГО ПРОЦЕССА </w:t>
      </w:r>
    </w:p>
    <w:p w14:paraId="2F95B707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ОБЯЗАТЕЛЬНЫЕ УЧЕБНЫЕ МАТЕРИАЛЫ ДЛЯ УЧЕНИКА</w:t>
      </w:r>
    </w:p>
    <w:p w14:paraId="1D9B5B77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lastRenderedPageBreak/>
        <w:t xml:space="preserve">Математика (в 2 частях), 3 класс /Моро М.И., Бантова М.А., Бельтюкова Г.В. и другие, Акционерное общество «Издательство «Просвещение»; </w:t>
      </w:r>
      <w:r w:rsidRPr="005C73EE">
        <w:rPr>
          <w:lang w:val="ru-RU"/>
        </w:rPr>
        <w:br/>
        <w:t>Введите свой вариант:</w:t>
      </w:r>
    </w:p>
    <w:p w14:paraId="6C10A87D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МЕТОДИЧЕСКИЕ МАТЕРИАЛЫ ДЛЯ УЧИТЕЛЯ</w:t>
      </w:r>
    </w:p>
    <w:p w14:paraId="561CAF75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5C73EE">
        <w:rPr>
          <w:lang w:val="ru-RU"/>
        </w:rPr>
        <w:br/>
        <w:t>Редактор: Бойцова А. Е., Чернецова-Рождественская И. В.</w:t>
      </w:r>
    </w:p>
    <w:p w14:paraId="2583F2A6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t>Издательство: Просвещение</w:t>
      </w:r>
    </w:p>
    <w:p w14:paraId="5200874C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ЦИФРОВЫЕ ОБРАЗОВАТЕЛЬНЫЕ РЕСУРСЫ И РЕСУРСЫ СЕТИ ИНТЕРНЕТ</w:t>
      </w:r>
    </w:p>
    <w:p w14:paraId="795342E7" w14:textId="77777777" w:rsidR="005C73EE" w:rsidRPr="005C73EE" w:rsidRDefault="005C73EE" w:rsidP="005C73EE">
      <w:pPr>
        <w:rPr>
          <w:lang w:val="ru-RU"/>
        </w:rPr>
      </w:pPr>
      <w:r w:rsidRPr="005C73EE">
        <w:t>https</w:t>
      </w:r>
      <w:r w:rsidRPr="005C73EE">
        <w:rPr>
          <w:lang w:val="ru-RU"/>
        </w:rPr>
        <w:t>://</w:t>
      </w:r>
      <w:r w:rsidRPr="005C73EE">
        <w:t>uchi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education</w:t>
      </w:r>
      <w:r w:rsidRPr="005C73EE">
        <w:rPr>
          <w:lang w:val="ru-RU"/>
        </w:rPr>
        <w:t>.</w:t>
      </w:r>
      <w:r w:rsidRPr="005C73EE">
        <w:t>yandex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yaklass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zipgrade</w:t>
      </w:r>
      <w:r w:rsidRPr="005C73EE">
        <w:rPr>
          <w:lang w:val="ru-RU"/>
        </w:rPr>
        <w:t>.</w:t>
      </w:r>
      <w:r w:rsidRPr="005C73EE">
        <w:t>com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learningapps</w:t>
      </w:r>
      <w:r w:rsidRPr="005C73EE">
        <w:rPr>
          <w:lang w:val="ru-RU"/>
        </w:rPr>
        <w:t>.</w:t>
      </w:r>
      <w:r w:rsidRPr="005C73EE">
        <w:t>org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plickers</w:t>
      </w:r>
      <w:r w:rsidRPr="005C73EE">
        <w:rPr>
          <w:lang w:val="ru-RU"/>
        </w:rPr>
        <w:t>.</w:t>
      </w:r>
      <w:r w:rsidRPr="005C73EE">
        <w:t>com</w:t>
      </w:r>
      <w:r w:rsidRPr="005C73EE">
        <w:rPr>
          <w:lang w:val="ru-RU"/>
        </w:rPr>
        <w:t>/</w:t>
      </w:r>
    </w:p>
    <w:p w14:paraId="0A3A7F06" w14:textId="77777777" w:rsidR="005C73EE" w:rsidRPr="005C73EE" w:rsidRDefault="005C73EE" w:rsidP="005C73EE">
      <w:pPr>
        <w:rPr>
          <w:lang w:val="ru-RU"/>
        </w:rPr>
        <w:sectPr w:rsidR="005C73EE" w:rsidRPr="005C73E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127BA43" w14:textId="77777777" w:rsidR="005C73EE" w:rsidRDefault="005C73EE">
      <w:pPr>
        <w:rPr>
          <w:lang w:val="ru-RU"/>
        </w:rPr>
      </w:pPr>
    </w:p>
    <w:p w14:paraId="6C214ED7" w14:textId="77777777" w:rsidR="005C73EE" w:rsidRPr="00F949BF" w:rsidRDefault="005C73EE" w:rsidP="005C73EE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54DA7847" w14:textId="77777777" w:rsidR="005C73EE" w:rsidRPr="00F949BF" w:rsidRDefault="005C73EE" w:rsidP="005C73EE">
      <w:pPr>
        <w:autoSpaceDE w:val="0"/>
        <w:autoSpaceDN w:val="0"/>
        <w:spacing w:before="346" w:after="0" w:line="298" w:lineRule="auto"/>
        <w:ind w:right="720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Печатные пособия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пособия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Экранно-звуковые пособия</w:t>
      </w:r>
    </w:p>
    <w:p w14:paraId="5C453001" w14:textId="77777777" w:rsidR="005C73EE" w:rsidRPr="00F949BF" w:rsidRDefault="005C73EE" w:rsidP="005C73EE">
      <w:pPr>
        <w:autoSpaceDE w:val="0"/>
        <w:autoSpaceDN w:val="0"/>
        <w:spacing w:before="262" w:after="0" w:line="302" w:lineRule="auto"/>
        <w:ind w:right="72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Комплекты инструментов для чертежей, измерений</w:t>
      </w:r>
    </w:p>
    <w:p w14:paraId="654F8C00" w14:textId="77777777" w:rsidR="005C73EE" w:rsidRDefault="005C73EE" w:rsidP="005C73EE">
      <w:pPr>
        <w:ind w:firstLine="720"/>
        <w:rPr>
          <w:lang w:val="ru-RU"/>
        </w:rPr>
      </w:pPr>
    </w:p>
    <w:p w14:paraId="37BABC95" w14:textId="77777777" w:rsidR="000F363B" w:rsidRPr="005C73EE" w:rsidRDefault="000F363B" w:rsidP="005C73EE">
      <w:pPr>
        <w:rPr>
          <w:lang w:val="ru-RU"/>
        </w:rPr>
        <w:sectPr w:rsidR="000F363B" w:rsidRPr="005C73EE">
          <w:pgSz w:w="11900" w:h="16840"/>
          <w:pgMar w:top="284" w:right="650" w:bottom="7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1E17F24" w14:textId="77777777" w:rsidR="005C73EE" w:rsidRDefault="005C73EE">
      <w:pPr>
        <w:rPr>
          <w:lang w:val="ru-RU"/>
        </w:rPr>
      </w:pPr>
    </w:p>
    <w:p w14:paraId="12D747D8" w14:textId="77777777" w:rsidR="005C73EE" w:rsidRPr="005C73EE" w:rsidRDefault="005C73EE" w:rsidP="005C73EE">
      <w:pPr>
        <w:rPr>
          <w:lang w:val="ru-RU"/>
        </w:rPr>
      </w:pPr>
    </w:p>
    <w:p w14:paraId="67EBF30C" w14:textId="77777777" w:rsidR="005C73EE" w:rsidRPr="005C73EE" w:rsidRDefault="005C73EE" w:rsidP="005C73EE">
      <w:pPr>
        <w:rPr>
          <w:lang w:val="ru-RU"/>
        </w:rPr>
      </w:pPr>
    </w:p>
    <w:p w14:paraId="61D7FB6F" w14:textId="77777777" w:rsidR="005C73EE" w:rsidRPr="005C73EE" w:rsidRDefault="005C73EE" w:rsidP="005C73EE">
      <w:pPr>
        <w:rPr>
          <w:lang w:val="ru-RU"/>
        </w:rPr>
      </w:pPr>
    </w:p>
    <w:p w14:paraId="35D5B6A1" w14:textId="77777777" w:rsidR="005C73EE" w:rsidRPr="005C73EE" w:rsidRDefault="005C73EE" w:rsidP="005C73EE">
      <w:pPr>
        <w:rPr>
          <w:lang w:val="ru-RU"/>
        </w:rPr>
      </w:pPr>
    </w:p>
    <w:p w14:paraId="62CC0824" w14:textId="77777777" w:rsidR="005C73EE" w:rsidRPr="005C73EE" w:rsidRDefault="005C73EE" w:rsidP="005C73EE">
      <w:pPr>
        <w:rPr>
          <w:lang w:val="ru-RU"/>
        </w:rPr>
      </w:pPr>
    </w:p>
    <w:p w14:paraId="48613C1F" w14:textId="77777777" w:rsidR="005C73EE" w:rsidRPr="005C73EE" w:rsidRDefault="005C73EE" w:rsidP="005C73EE">
      <w:pPr>
        <w:rPr>
          <w:lang w:val="ru-RU"/>
        </w:rPr>
      </w:pPr>
    </w:p>
    <w:p w14:paraId="554C5271" w14:textId="77777777" w:rsidR="005C73EE" w:rsidRDefault="005C73EE" w:rsidP="005C73EE">
      <w:pPr>
        <w:rPr>
          <w:lang w:val="ru-RU"/>
        </w:rPr>
      </w:pPr>
    </w:p>
    <w:p w14:paraId="6C03A971" w14:textId="77777777" w:rsidR="005C73EE" w:rsidRDefault="005C73EE" w:rsidP="005C73EE">
      <w:pPr>
        <w:rPr>
          <w:lang w:val="ru-RU"/>
        </w:rPr>
      </w:pPr>
    </w:p>
    <w:p w14:paraId="63883F92" w14:textId="77777777" w:rsidR="000F363B" w:rsidRPr="005C73EE" w:rsidRDefault="005C73EE" w:rsidP="005C73EE">
      <w:pPr>
        <w:tabs>
          <w:tab w:val="center" w:pos="5292"/>
        </w:tabs>
        <w:rPr>
          <w:lang w:val="ru-RU"/>
        </w:rPr>
        <w:sectPr w:rsidR="000F363B" w:rsidRPr="005C73E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lang w:val="ru-RU"/>
        </w:rPr>
        <w:tab/>
      </w:r>
    </w:p>
    <w:p w14:paraId="7CFBB70D" w14:textId="77777777" w:rsidR="000F363B" w:rsidRPr="005C73EE" w:rsidRDefault="000F363B">
      <w:pPr>
        <w:rPr>
          <w:lang w:val="ru-RU"/>
        </w:rPr>
        <w:sectPr w:rsidR="000F363B" w:rsidRPr="005C73EE">
          <w:pgSz w:w="11900" w:h="16840"/>
          <w:pgMar w:top="284" w:right="650" w:bottom="12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FAA66F4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73C9AF3" w14:textId="259DD469" w:rsidR="00F949BF" w:rsidRPr="00F949BF" w:rsidRDefault="00F95049">
      <w:pPr>
        <w:rPr>
          <w:lang w:val="ru-RU"/>
        </w:rPr>
      </w:pPr>
      <w:r w:rsidRPr="00F95049">
        <w:rPr>
          <w:lang w:val="ru-RU"/>
        </w:rPr>
        <w:lastRenderedPageBreak/>
        <w:t>https://multiurok.ru/files/kalendarno-tematicheskoe-planirovanie-3-klass-sh-2.html</w:t>
      </w:r>
    </w:p>
    <w:sectPr w:rsidR="00F949BF" w:rsidRPr="00F949B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лариса" w:date="2022-09-04T17:45:00Z" w:initials="л">
    <w:p w14:paraId="241BFF5B" w14:textId="77777777" w:rsidR="005E1C08" w:rsidRPr="00F005D8" w:rsidRDefault="005E1C08" w:rsidP="00F005D8">
      <w:pPr>
        <w:pStyle w:val="affa"/>
        <w:rPr>
          <w:lang w:val="ru-RU"/>
        </w:rPr>
      </w:pPr>
      <w:r>
        <w:rPr>
          <w:rStyle w:val="aff9"/>
        </w:rPr>
        <w:annotationRef/>
      </w:r>
      <w:r w:rsidRPr="00F005D8">
        <w:annotationRef/>
      </w:r>
      <w:r w:rsidRPr="00F005D8">
        <w:rPr>
          <w:lang w:val="ru-RU"/>
        </w:rPr>
        <w:t>Текущий контроль;</w:t>
      </w:r>
    </w:p>
    <w:p w14:paraId="61200140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Промежуточный контроль;</w:t>
      </w:r>
    </w:p>
    <w:p w14:paraId="23DCE11F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Итоговый контроль.</w:t>
      </w:r>
    </w:p>
    <w:p w14:paraId="680624D2" w14:textId="4EBF8346" w:rsidR="005E1C08" w:rsidRPr="00F005D8" w:rsidRDefault="005E1C08">
      <w:pPr>
        <w:pStyle w:val="affa"/>
        <w:rPr>
          <w:lang w:val="ru-RU"/>
        </w:rPr>
      </w:pPr>
    </w:p>
  </w:comment>
  <w:comment w:id="2" w:author="лариса" w:date="2022-09-07T14:43:00Z" w:initials="л">
    <w:p w14:paraId="0B3DFF6F" w14:textId="77777777" w:rsidR="005E1C08" w:rsidRPr="00363EB2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1DDDE40F" w14:textId="6482DBFA" w:rsidR="005E1C08" w:rsidRPr="00D571D2" w:rsidRDefault="005E1C08">
      <w:pPr>
        <w:pStyle w:val="affa"/>
        <w:rPr>
          <w:lang w:val="ru-RU"/>
        </w:rPr>
      </w:pPr>
    </w:p>
  </w:comment>
  <w:comment w:id="3" w:author="лариса" w:date="2022-09-04T17:59:00Z" w:initials="л">
    <w:p w14:paraId="3A9FEF2C" w14:textId="77777777" w:rsidR="005E1C08" w:rsidRPr="00616B35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24A742FC" w14:textId="77777777" w:rsidR="005E1C08" w:rsidRPr="00261E9C" w:rsidRDefault="005E1C08" w:rsidP="00D571D2">
      <w:pPr>
        <w:pStyle w:val="affa"/>
        <w:rPr>
          <w:lang w:val="ru-RU"/>
        </w:rPr>
      </w:pPr>
    </w:p>
    <w:p w14:paraId="3FC18986" w14:textId="77777777" w:rsidR="005E1C08" w:rsidRPr="00A92BDB" w:rsidRDefault="005E1C08" w:rsidP="00D571D2">
      <w:pPr>
        <w:pStyle w:val="affa"/>
        <w:rPr>
          <w:lang w:val="ru-RU"/>
        </w:rPr>
      </w:pPr>
    </w:p>
    <w:p w14:paraId="224D3C15" w14:textId="0594DAF0" w:rsidR="005E1C08" w:rsidRPr="00065C39" w:rsidRDefault="005E1C08">
      <w:pPr>
        <w:pStyle w:val="affa"/>
        <w:rPr>
          <w:lang w:val="ru-RU"/>
        </w:rPr>
      </w:pPr>
      <w:r w:rsidRPr="00F949BF">
        <w:rPr>
          <w:lang w:val="ru-RU"/>
        </w:rPr>
        <w:br/>
      </w:r>
    </w:p>
  </w:comment>
  <w:comment w:id="4" w:author="лариса" w:date="2022-09-04T18:08:00Z" w:initials="л">
    <w:p w14:paraId="0EE313D0" w14:textId="77777777" w:rsidR="005E1C08" w:rsidRPr="00E440E3" w:rsidRDefault="005E1C08" w:rsidP="004C437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5AB255DB" w14:textId="0694A0A2" w:rsidR="005E1C08" w:rsidRPr="004C4379" w:rsidRDefault="005E1C08">
      <w:pPr>
        <w:pStyle w:val="affa"/>
        <w:rPr>
          <w:lang w:val="ru-RU"/>
        </w:rPr>
      </w:pPr>
    </w:p>
  </w:comment>
  <w:comment w:id="5" w:author="лариса" w:date="2022-08-14T04:13:00Z" w:initials="л">
    <w:p w14:paraId="02E859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 112. </w:t>
      </w:r>
    </w:p>
    <w:p w14:paraId="2A0B11A6" w14:textId="6ECCBBF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самостоятельно.</w:t>
      </w:r>
    </w:p>
    <w:p w14:paraId="11EDE73D" w14:textId="77777777" w:rsidR="005E1C08" w:rsidRPr="005E39E2" w:rsidRDefault="005E1C08" w:rsidP="005D6816">
      <w:pPr>
        <w:pStyle w:val="affa"/>
        <w:rPr>
          <w:lang w:val="ru-RU"/>
        </w:rPr>
      </w:pPr>
    </w:p>
  </w:comment>
  <w:comment w:id="6" w:author="лариса" w:date="2022-09-03T16:52:00Z" w:initials="л">
    <w:p w14:paraId="1B0F83CA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Уроки 92, 93, 94. </w:t>
      </w:r>
    </w:p>
    <w:p w14:paraId="3F53E466" w14:textId="3D3F9687" w:rsidR="005E1C08" w:rsidRPr="005E39E2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7" w:author="лариса" w:date="2022-09-07T15:01:00Z" w:initials="л">
    <w:p w14:paraId="644A0A68" w14:textId="74ACD84A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95</w:t>
      </w:r>
    </w:p>
    <w:p w14:paraId="127A30BF" w14:textId="77777777" w:rsidR="005E1C08" w:rsidRPr="00B326BA" w:rsidRDefault="005E1C08">
      <w:pPr>
        <w:pStyle w:val="affa"/>
        <w:rPr>
          <w:lang w:val="ru-RU"/>
        </w:rPr>
      </w:pPr>
    </w:p>
  </w:comment>
  <w:comment w:id="8" w:author="лариса" w:date="2022-09-03T16:59:00Z" w:initials="л">
    <w:p w14:paraId="3A933E82" w14:textId="248AB605" w:rsidR="005E1C08" w:rsidRPr="00B03DAD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9D219C">
        <w:rPr>
          <w:lang w:val="ru-RU"/>
        </w:rPr>
        <w:t xml:space="preserve">Связь между умножением и </w:t>
      </w:r>
      <w:r>
        <w:rPr>
          <w:lang w:val="ru-RU"/>
        </w:rPr>
        <w:t>делением. (Учебник, ч.1, с. 19)</w:t>
      </w:r>
    </w:p>
    <w:p w14:paraId="63D55109" w14:textId="182D6062" w:rsidR="005E1C08" w:rsidRPr="004D2B43" w:rsidRDefault="005E1C08" w:rsidP="005D6816">
      <w:pPr>
        <w:pStyle w:val="affa"/>
        <w:rPr>
          <w:lang w:val="ru-RU"/>
        </w:rPr>
      </w:pPr>
    </w:p>
  </w:comment>
  <w:comment w:id="9" w:author="лариса" w:date="2022-09-03T17:01:00Z" w:initials="л">
    <w:p w14:paraId="4A3AB5ED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Чётные и нечётные числа.</w:t>
      </w:r>
    </w:p>
    <w:p w14:paraId="5D3F86A3" w14:textId="49622F32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(Учебник, 1 ч. С.20 – 21 )</w:t>
      </w:r>
    </w:p>
  </w:comment>
  <w:comment w:id="10" w:author="лариса" w:date="2022-09-03T17:04:00Z" w:initials="л">
    <w:p w14:paraId="2F39DDB0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 w:rsidRPr="004D2B43">
        <w:rPr>
          <w:lang w:val="ru-RU"/>
        </w:rPr>
        <w:t>Классификатор, урок № 10</w:t>
      </w:r>
    </w:p>
    <w:p w14:paraId="0D2D5D1D" w14:textId="59FA7D75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Подбор материала учителем самостоятельно</w:t>
      </w:r>
    </w:p>
  </w:comment>
  <w:comment w:id="11" w:author="лариса" w:date="2022-09-03T17:04:00Z" w:initials="л">
    <w:p w14:paraId="54C370A9" w14:textId="1F71C42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(Учебник, 1 ч. С.20 – 21 )</w:t>
      </w:r>
    </w:p>
  </w:comment>
  <w:comment w:id="12" w:author="лариса" w:date="2022-09-03T17:05:00Z" w:initials="л">
    <w:p w14:paraId="0208C6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12</w:t>
      </w:r>
    </w:p>
    <w:p w14:paraId="6A7ED4EC" w14:textId="25A7FB3A" w:rsidR="005E1C08" w:rsidRPr="008613AB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13" w:author="лариса" w:date="2022-09-03T17:06:00Z" w:initials="л">
    <w:p w14:paraId="7BBDD16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с величинами: цена, количество, стоимость.</w:t>
      </w:r>
    </w:p>
    <w:p w14:paraId="3194CF8C" w14:textId="3C186139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 , ч.1, с. 22</w:t>
      </w:r>
    </w:p>
    <w:p w14:paraId="4B1B4DD1" w14:textId="77777777" w:rsidR="005E1C08" w:rsidRDefault="005E1C08" w:rsidP="005D6816">
      <w:pPr>
        <w:pStyle w:val="affa"/>
        <w:rPr>
          <w:lang w:val="ru-RU"/>
        </w:rPr>
      </w:pPr>
    </w:p>
    <w:p w14:paraId="1E054C2D" w14:textId="77777777" w:rsidR="005E1C08" w:rsidRPr="00EC7B1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EC7B18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80</w:t>
      </w:r>
    </w:p>
    <w:p w14:paraId="71853313" w14:textId="77777777" w:rsidR="005E1C08" w:rsidRPr="008613AB" w:rsidRDefault="005E1C08" w:rsidP="005D6816">
      <w:pPr>
        <w:pStyle w:val="affa"/>
        <w:rPr>
          <w:lang w:val="ru-RU"/>
        </w:rPr>
      </w:pPr>
    </w:p>
  </w:comment>
  <w:comment w:id="14" w:author="лариса" w:date="2022-09-07T15:03:00Z" w:initials="л">
    <w:p w14:paraId="25F284F9" w14:textId="1C3456ED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 , урок №13</w:t>
      </w:r>
    </w:p>
    <w:p w14:paraId="2E0F4E1C" w14:textId="77777777" w:rsidR="005E1C08" w:rsidRPr="00B326BA" w:rsidRDefault="005E1C08">
      <w:pPr>
        <w:pStyle w:val="affa"/>
        <w:rPr>
          <w:lang w:val="ru-RU"/>
        </w:rPr>
      </w:pPr>
    </w:p>
  </w:comment>
  <w:comment w:id="15" w:author="лариса" w:date="2022-09-03T17:07:00Z" w:initials="л">
    <w:p w14:paraId="4FD21B39" w14:textId="77777777" w:rsidR="005E1C08" w:rsidRPr="008613AB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 </w:t>
      </w:r>
      <w:r w:rsidRPr="008613AB">
        <w:rPr>
          <w:lang w:val="ru-RU"/>
        </w:rPr>
        <w:t>Зависимости между пропорциональными величинами: масса одного предмета, количество предметов, масса всех предметов.</w:t>
      </w:r>
    </w:p>
    <w:p w14:paraId="0C9AA7C2" w14:textId="4A6B4168" w:rsidR="005E1C08" w:rsidRPr="008613AB" w:rsidRDefault="005E1C08" w:rsidP="005D6816">
      <w:pPr>
        <w:pStyle w:val="affa"/>
        <w:rPr>
          <w:lang w:val="ru-RU"/>
        </w:rPr>
      </w:pPr>
      <w:r w:rsidRPr="008613AB">
        <w:rPr>
          <w:lang w:val="ru-RU"/>
        </w:rPr>
        <w:t>(Учебник ч.1, с. 23)</w:t>
      </w:r>
    </w:p>
  </w:comment>
  <w:comment w:id="16" w:author="лариса" w:date="2022-09-07T15:05:00Z" w:initials="л">
    <w:p w14:paraId="1EF771E7" w14:textId="6BF0EBD9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№121</w:t>
      </w:r>
    </w:p>
  </w:comment>
  <w:comment w:id="17" w:author="лариса" w:date="2022-09-03T17:09:00Z" w:initials="л">
    <w:p w14:paraId="4D36F88D" w14:textId="6DDD9092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F69C8">
        <w:rPr>
          <w:lang w:val="ru-RU"/>
        </w:rPr>
        <w:t>Порядок выполнения действий</w:t>
      </w:r>
      <w:r>
        <w:rPr>
          <w:lang w:val="ru-RU"/>
        </w:rPr>
        <w:t xml:space="preserve"> в выражениях со скобками и без скобок</w:t>
      </w:r>
    </w:p>
    <w:p w14:paraId="5CAFA3DA" w14:textId="50EA093F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(Учебник, ч.1, с. 24-27)</w:t>
      </w:r>
    </w:p>
    <w:p w14:paraId="680030CA" w14:textId="77777777" w:rsidR="005E1C08" w:rsidRDefault="005E1C08" w:rsidP="005D6816">
      <w:pPr>
        <w:pStyle w:val="affa"/>
        <w:rPr>
          <w:lang w:val="ru-RU"/>
        </w:rPr>
      </w:pPr>
    </w:p>
    <w:p w14:paraId="0E93B862" w14:textId="77777777" w:rsidR="005E1C08" w:rsidRPr="009579E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9579E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</w:t>
      </w:r>
    </w:p>
    <w:p w14:paraId="6A5CAA0B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18" w:author="лариса" w:date="2022-08-14T04:23:00Z" w:initials="л">
    <w:p w14:paraId="16B60892" w14:textId="3A295C50" w:rsidR="005E1C08" w:rsidRPr="009D219C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</w:t>
      </w:r>
    </w:p>
  </w:comment>
  <w:comment w:id="19" w:author="лариса" w:date="2022-09-03T17:11:00Z" w:initials="л">
    <w:p w14:paraId="1587CFA7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17</w:t>
      </w:r>
    </w:p>
    <w:p w14:paraId="77398DCC" w14:textId="1635F876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20" w:author="лариса" w:date="2022-09-03T17:12:00Z" w:initials="л">
    <w:p w14:paraId="713B98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19</w:t>
      </w:r>
    </w:p>
    <w:p w14:paraId="0CC3D5A0" w14:textId="164A0BD5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21" w:author="лариса" w:date="2022-09-03T17:12:00Z" w:initials="л">
    <w:p w14:paraId="776397D4" w14:textId="2654648D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6588C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Таблица умножения и деления с числом 4.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(Учебник, ч.1, с. 34)</w:t>
      </w:r>
    </w:p>
    <w:p w14:paraId="0EA23A63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253E246C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24</w:t>
      </w:r>
    </w:p>
    <w:p w14:paraId="00A68E2F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2" w:author="лариса" w:date="2022-09-03T17:14:00Z" w:initials="л">
    <w:p w14:paraId="37A98619" w14:textId="4E8A98E3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числа в несколько раз.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(Учебник, ч.1, с. 36-37)</w:t>
      </w:r>
    </w:p>
    <w:p w14:paraId="6F546E8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521475A" w14:textId="09E41E24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7, 76</w:t>
      </w:r>
    </w:p>
    <w:p w14:paraId="36180BBD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3" w:author="лариса" w:date="2022-09-03T17:17:00Z" w:initials="л">
    <w:p w14:paraId="13EE77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меньшение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числа в несколько раз.</w:t>
      </w:r>
    </w:p>
    <w:p w14:paraId="148EAA78" w14:textId="3E5F4B9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 38-39)</w:t>
      </w:r>
    </w:p>
    <w:p w14:paraId="4C5EFADC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72CAB717" w14:textId="54B49A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8, 76</w:t>
      </w:r>
    </w:p>
    <w:p w14:paraId="68E3FA48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4" w:author="лариса" w:date="2022-09-03T17:19:00Z" w:initials="л">
    <w:p w14:paraId="4D3FF0B1" w14:textId="3D1A5A35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40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37036C89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27A82ABF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25</w:t>
      </w:r>
    </w:p>
    <w:p w14:paraId="19678FF9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5" w:author="лариса" w:date="2022-09-04T14:52:00Z" w:initials="л">
    <w:p w14:paraId="4402F6FC" w14:textId="6D23BDBF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№122. Подбор материала учителем самостоятельно. </w:t>
      </w:r>
    </w:p>
  </w:comment>
  <w:comment w:id="26" w:author="лариса" w:date="2022-09-04T14:53:00Z" w:initials="л">
    <w:p w14:paraId="6AA9A776" w14:textId="726A253E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№97-98. Подбор материала учителем самостоятельно.</w:t>
      </w:r>
    </w:p>
  </w:comment>
  <w:comment w:id="27" w:author="лариса" w:date="2022-09-04T14:59:00Z" w:initials="л">
    <w:p w14:paraId="795B389E" w14:textId="5E3A63F5" w:rsidR="005E1C08" w:rsidRPr="002750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№99. Подбор материала учителем самостоятельно.</w:t>
      </w:r>
    </w:p>
  </w:comment>
  <w:comment w:id="28" w:author="лариса" w:date="2022-09-03T17:21:00Z" w:initials="л">
    <w:p w14:paraId="47016038" w14:textId="7BBD50B6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4A3544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кратное сравнение чисел</w:t>
      </w:r>
    </w:p>
    <w:p w14:paraId="2A3BFD4D" w14:textId="1AD51618" w:rsidR="005E1C08" w:rsidRPr="00FE44CD" w:rsidRDefault="005E1C08" w:rsidP="005D6816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с.41)</w:t>
      </w:r>
    </w:p>
  </w:comment>
  <w:comment w:id="29" w:author="лариса" w:date="2022-09-03T17:22:00Z" w:initials="л">
    <w:p w14:paraId="4C400BEF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Решение задач</w:t>
      </w:r>
    </w:p>
    <w:p w14:paraId="0CE79A84" w14:textId="5016B8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с.42-43)</w:t>
      </w:r>
    </w:p>
    <w:p w14:paraId="12B97670" w14:textId="77777777" w:rsidR="005E1C08" w:rsidRPr="00FE44CD" w:rsidRDefault="005E1C08" w:rsidP="005D6816">
      <w:pPr>
        <w:pStyle w:val="affa"/>
        <w:rPr>
          <w:lang w:val="ru-RU"/>
        </w:rPr>
      </w:pPr>
    </w:p>
    <w:p w14:paraId="7AC94773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79</w:t>
      </w:r>
    </w:p>
    <w:p w14:paraId="4FA151BB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30" w:author="лариса" w:date="2022-09-03T17:23:00Z" w:initials="л">
    <w:p w14:paraId="68CB1625" w14:textId="4D5C887B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71ECBFA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C4046A1" w14:textId="375AC488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26</w:t>
      </w:r>
    </w:p>
    <w:p w14:paraId="22817C3B" w14:textId="77777777" w:rsidR="005E1C08" w:rsidRPr="005A24C2" w:rsidRDefault="005E1C08" w:rsidP="005D6816">
      <w:pPr>
        <w:pStyle w:val="affa"/>
        <w:rPr>
          <w:lang w:val="ru-RU"/>
        </w:rPr>
      </w:pPr>
    </w:p>
  </w:comment>
  <w:comment w:id="31" w:author="лариса" w:date="2022-09-03T18:45:00Z" w:initials="л">
    <w:p w14:paraId="0E738C4B" w14:textId="77777777" w:rsidR="005E1C08" w:rsidRPr="0014693B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4693B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и уменьшение числа в несколько раз.</w:t>
      </w:r>
    </w:p>
    <w:p w14:paraId="15CBB803" w14:textId="01D9E42E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2" w:author="лариса" w:date="2022-09-03T18:47:00Z" w:initials="л">
    <w:p w14:paraId="343EF66F" w14:textId="2E17022A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 Решение задач.</w:t>
      </w:r>
    </w:p>
    <w:p w14:paraId="2D21D3F7" w14:textId="6E80CBD9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3" w:author="лариса" w:date="2022-09-03T18:48:00Z" w:initials="л">
    <w:p w14:paraId="7BD3578F" w14:textId="143AC7FD" w:rsidR="005E1C08" w:rsidRPr="005A24C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4" w:author="лариса" w:date="2022-09-03T18:49:00Z" w:initials="л">
    <w:p w14:paraId="2012C8F7" w14:textId="43BAC326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</w:rPr>
        <w:t>Тема по учебнику: Площадь.</w:t>
      </w:r>
    </w:p>
    <w:p w14:paraId="0BB47DB5" w14:textId="77777777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Способы сравнения фигур по площади.</w:t>
      </w:r>
    </w:p>
    <w:p w14:paraId="35973BF7" w14:textId="2647314B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56-57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5" w:author="лариса" w:date="2022-09-03T18:50:00Z" w:initials="л">
    <w:p w14:paraId="1D182814" w14:textId="27F39F52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3AEDB479" w14:textId="42C63D24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0A7A1A0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03729BF" w14:textId="77777777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79F03BE8" w14:textId="2F493E9B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A24588E" w14:textId="77777777" w:rsidR="005E1C08" w:rsidRPr="005A24C2" w:rsidRDefault="005E1C08" w:rsidP="00191D59">
      <w:pPr>
        <w:pStyle w:val="affa"/>
        <w:rPr>
          <w:lang w:val="ru-RU"/>
        </w:rPr>
      </w:pPr>
    </w:p>
  </w:comment>
  <w:comment w:id="36" w:author="лариса" w:date="2022-09-03T18:54:00Z" w:initials="л">
    <w:p w14:paraId="6400EC8F" w14:textId="3F325875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</w:p>
    <w:p w14:paraId="097847B0" w14:textId="77777777" w:rsidR="005E1C08" w:rsidRPr="00F7241F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F7241F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Площадь прямоугольника</w:t>
      </w:r>
    </w:p>
    <w:p w14:paraId="15F594B8" w14:textId="6662F3D7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(Учебник, ч.1, с.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60 -61)</w:t>
      </w:r>
    </w:p>
  </w:comment>
  <w:comment w:id="37" w:author="лариса" w:date="2022-09-03T18:54:00Z" w:initials="л">
    <w:p w14:paraId="3E730D30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101</w:t>
      </w:r>
    </w:p>
    <w:p w14:paraId="7D317530" w14:textId="0C7DFDBD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  <w:p w14:paraId="5ECDBDC2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87A0AA2" w14:textId="1CF6ADB7" w:rsidR="005E1C08" w:rsidRPr="005A24C2" w:rsidRDefault="005E1C08" w:rsidP="00191D59">
      <w:pPr>
        <w:pStyle w:val="affa"/>
        <w:rPr>
          <w:lang w:val="ru-RU"/>
        </w:rPr>
      </w:pPr>
    </w:p>
  </w:comment>
  <w:comment w:id="38" w:author="лариса" w:date="2022-09-07T15:07:00Z" w:initials="л">
    <w:p w14:paraId="1494C9E3" w14:textId="13D06B4B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123</w:t>
      </w:r>
    </w:p>
  </w:comment>
  <w:comment w:id="39" w:author="лариса" w:date="2022-09-03T18:57:00Z" w:initials="л">
    <w:p w14:paraId="25A4C920" w14:textId="2C706CC8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62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0" w:author="лариса" w:date="2022-09-03T18:59:00Z" w:initials="л">
    <w:p w14:paraId="38457D0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Решение задач</w:t>
      </w:r>
    </w:p>
    <w:p w14:paraId="0F79DA75" w14:textId="5CDB1FC2" w:rsidR="005E1C08" w:rsidRPr="00FE44CD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1" w:author="лариса" w:date="2022-09-03T18:58:00Z" w:initials="л">
    <w:p w14:paraId="7009F53E" w14:textId="3EB028C4" w:rsidR="005E1C08" w:rsidRPr="001E6D8B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9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2" w:author="лариса" w:date="2022-09-03T18:59:00Z" w:initials="л">
    <w:p w14:paraId="41D9EFDA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Единица площади – квадратный дециметр.</w:t>
      </w:r>
    </w:p>
    <w:p w14:paraId="130328E3" w14:textId="60D343E0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66-67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23DFE5BB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5F7D0C5A" w14:textId="77777777" w:rsidR="005E1C08" w:rsidRPr="001E6D8B" w:rsidRDefault="005E1C08" w:rsidP="00191D59">
      <w:pPr>
        <w:pStyle w:val="affa"/>
        <w:rPr>
          <w:lang w:val="ru-RU"/>
        </w:rPr>
      </w:pPr>
    </w:p>
  </w:comment>
  <w:comment w:id="43" w:author="лариса" w:date="2022-09-03T19:00:00Z" w:initials="л">
    <w:p w14:paraId="13C5AD0F" w14:textId="7777777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Сводная таблица умножения. </w:t>
      </w:r>
    </w:p>
    <w:p w14:paraId="6BDD0793" w14:textId="218CD4C5" w:rsidR="005E1C08" w:rsidRPr="001E6D8B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4" w:author="лариса" w:date="2022-09-07T15:13:00Z" w:initials="л">
    <w:p w14:paraId="3DB0D87D" w14:textId="15A9BE6A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№118</w:t>
      </w:r>
    </w:p>
  </w:comment>
  <w:comment w:id="45" w:author="лариса" w:date="2022-09-03T19:04:00Z" w:initials="л">
    <w:p w14:paraId="1E212A07" w14:textId="7D04B90D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69</w:t>
      </w:r>
    </w:p>
  </w:comment>
  <w:comment w:id="46" w:author="лариса" w:date="2022-09-03T19:11:00Z" w:initials="л">
    <w:p w14:paraId="6A16C3D3" w14:textId="30F6FA69" w:rsidR="005E1C08" w:rsidRPr="00EE7E9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Квадрвтный метр. (чебник, ч.1, с. 70)</w:t>
      </w:r>
    </w:p>
  </w:comment>
  <w:comment w:id="47" w:author="лариса" w:date="2022-09-03T19:15:00Z" w:initials="л">
    <w:p w14:paraId="75A35D5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103</w:t>
      </w:r>
    </w:p>
    <w:p w14:paraId="0DF1516F" w14:textId="17419E77" w:rsidR="005E1C08" w:rsidRPr="00EE7E9E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Подбора материала учителем самостоятельно.</w:t>
      </w:r>
    </w:p>
  </w:comment>
  <w:comment w:id="48" w:author="лариса" w:date="2022-09-03T19:31:00Z" w:initials="л">
    <w:p w14:paraId="32B8C95D" w14:textId="104947E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№57. Подбор материала учителем самостоятельно.</w:t>
      </w:r>
    </w:p>
  </w:comment>
  <w:comment w:id="49" w:author="лариса" w:date="2022-09-03T19:17:00Z" w:initials="л">
    <w:p w14:paraId="3D520E89" w14:textId="2F45BF98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на 1.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Умножение на 0. (Учебник, ч.1, с. 82-83)</w:t>
      </w:r>
    </w:p>
  </w:comment>
  <w:comment w:id="50" w:author="лариса" w:date="2022-09-03T19:20:00Z" w:initials="л">
    <w:p w14:paraId="7FAD7BE5" w14:textId="0AAA0310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Деление вида </w:t>
      </w:r>
      <w:r w:rsidRPr="003C24B0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а:а,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0 :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=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84-85).</w:t>
      </w:r>
    </w:p>
  </w:comment>
  <w:comment w:id="51" w:author="лариса" w:date="2022-09-03T19:23:00Z" w:initials="л">
    <w:p w14:paraId="75542420" w14:textId="66586D3D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Текстовые задачи в три действия.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ч.1, с.86).</w:t>
      </w:r>
    </w:p>
  </w:comment>
  <w:comment w:id="52" w:author="лариса" w:date="2022-09-04T15:43:00Z" w:initials="л">
    <w:p w14:paraId="3E76290E" w14:textId="3E1EEFF2" w:rsidR="005E1C08" w:rsidRPr="001F05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72. Подбор материала учителем спмостоятельно.</w:t>
      </w:r>
    </w:p>
  </w:comment>
  <w:comment w:id="53" w:author="лариса" w:date="2022-09-03T19:33:00Z" w:initials="л">
    <w:p w14:paraId="1A7E1F5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№58. </w:t>
      </w:r>
    </w:p>
    <w:p w14:paraId="35F9BC5C" w14:textId="7384CF60" w:rsidR="005E1C08" w:rsidRPr="00C16B65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</w:t>
      </w:r>
    </w:p>
  </w:comment>
  <w:comment w:id="54" w:author="лариса" w:date="2022-09-03T19:34:00Z" w:initials="л">
    <w:p w14:paraId="2D620037" w14:textId="18761C06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16B6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Доли. Образование и сравнение долей.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92-93)</w:t>
      </w:r>
    </w:p>
  </w:comment>
  <w:comment w:id="55" w:author="лариса" w:date="2022-09-03T19:36:00Z" w:initials="л">
    <w:p w14:paraId="061DC968" w14:textId="48EB7D60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№88, 89). Подбор материала учителем самостоятельно).</w:t>
      </w:r>
    </w:p>
  </w:comment>
  <w:comment w:id="56" w:author="лариса" w:date="2022-09-03T19:38:00Z" w:initials="л">
    <w:p w14:paraId="60B2FFA3" w14:textId="544CE89E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№90). Подбор материала учителем самостоятельно).</w:t>
      </w:r>
    </w:p>
    <w:p w14:paraId="2B762863" w14:textId="6EF830D5" w:rsidR="005E1C08" w:rsidRPr="00167D28" w:rsidRDefault="005E1C08" w:rsidP="00191D59">
      <w:pPr>
        <w:pStyle w:val="affa"/>
        <w:rPr>
          <w:lang w:val="ru-RU"/>
        </w:rPr>
      </w:pPr>
    </w:p>
  </w:comment>
  <w:comment w:id="57" w:author="лариса" w:date="2022-09-03T19:39:00Z" w:initials="л">
    <w:p w14:paraId="212EF1F0" w14:textId="3C73286D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№14). Подбор материала учителем самостоятельно).</w:t>
      </w:r>
    </w:p>
    <w:p w14:paraId="2584E45F" w14:textId="7639C45C" w:rsidR="005E1C08" w:rsidRPr="00167D28" w:rsidRDefault="005E1C08" w:rsidP="00191D59">
      <w:pPr>
        <w:pStyle w:val="affa"/>
        <w:rPr>
          <w:lang w:val="ru-RU"/>
        </w:rPr>
      </w:pPr>
    </w:p>
  </w:comment>
  <w:comment w:id="58" w:author="лариса" w:date="2022-09-03T19:40:00Z" w:initials="л">
    <w:p w14:paraId="032E5419" w14:textId="4096BBAF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№15). Подбор материала учителем самостоятельно).</w:t>
      </w:r>
    </w:p>
    <w:p w14:paraId="28E2B9FC" w14:textId="1D05D0F7" w:rsidR="005E1C08" w:rsidRPr="00167D28" w:rsidRDefault="005E1C08" w:rsidP="00191D59">
      <w:pPr>
        <w:pStyle w:val="affa"/>
        <w:rPr>
          <w:lang w:val="ru-RU"/>
        </w:rPr>
      </w:pPr>
    </w:p>
  </w:comment>
  <w:comment w:id="59" w:author="лариса" w:date="2022-09-03T19:41:00Z" w:initials="л">
    <w:p w14:paraId="09AABD91" w14:textId="763714FA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71AB0183" w14:textId="4865EFBB" w:rsidR="005E1C08" w:rsidRPr="00167D28" w:rsidRDefault="005E1C08" w:rsidP="00191D59">
      <w:pPr>
        <w:pStyle w:val="affa"/>
        <w:rPr>
          <w:lang w:val="ru-RU"/>
        </w:rPr>
      </w:pPr>
    </w:p>
  </w:comment>
  <w:comment w:id="60" w:author="лариса" w:date="2022-09-03T19:42:00Z" w:initials="л">
    <w:p w14:paraId="38D9F15A" w14:textId="3695C40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№81). Подбор материала учителем самостоятельно).</w:t>
      </w:r>
    </w:p>
    <w:p w14:paraId="3A2CA897" w14:textId="5E4C86BD" w:rsidR="005E1C08" w:rsidRPr="00167D28" w:rsidRDefault="005E1C08" w:rsidP="00191D59">
      <w:pPr>
        <w:pStyle w:val="affa"/>
        <w:rPr>
          <w:lang w:val="ru-RU"/>
        </w:rPr>
      </w:pPr>
    </w:p>
  </w:comment>
  <w:comment w:id="61" w:author="лариса" w:date="2022-09-03T19:43:00Z" w:initials="л">
    <w:p w14:paraId="26B9C8BE" w14:textId="0427BC38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умножения и деления для случаев вида 20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3, 3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20, 60:3.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4)</w:t>
      </w:r>
    </w:p>
  </w:comment>
  <w:comment w:id="62" w:author="лариса" w:date="2022-09-03T19:45:00Z" w:initials="л">
    <w:p w14:paraId="681C3341" w14:textId="083B806A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деления для случаев вида 80:20.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5)</w:t>
      </w:r>
    </w:p>
  </w:comment>
  <w:comment w:id="63" w:author="лариса" w:date="2022-09-03T19:48:00Z" w:initials="л">
    <w:p w14:paraId="74A978ED" w14:textId="0D359981" w:rsidR="005E1C08" w:rsidRPr="002C479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C479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суммы на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(Учебник, ч.2, с.6-7).</w:t>
      </w:r>
    </w:p>
  </w:comment>
  <w:comment w:id="64" w:author="лариса" w:date="2022-09-03T19:57:00Z" w:initials="л">
    <w:p w14:paraId="40520EC8" w14:textId="77777777" w:rsidR="005E1C08" w:rsidRPr="00FE44CD" w:rsidRDefault="005E1C08" w:rsidP="00191D5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Приёмы умножения для случаев вида</w:t>
      </w:r>
    </w:p>
    <w:p w14:paraId="243A68B4" w14:textId="5A58506C" w:rsidR="005E1C08" w:rsidRPr="00FE44CD" w:rsidRDefault="005E1C08" w:rsidP="00191D59">
      <w:pPr>
        <w:pStyle w:val="affa"/>
        <w:rPr>
          <w:lang w:val="ru-RU"/>
        </w:rPr>
      </w:pP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4, 4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ч.2, с.8-9)</w:t>
      </w:r>
    </w:p>
  </w:comment>
  <w:comment w:id="65" w:author="лариса" w:date="2022-09-03T20:00:00Z" w:initials="л">
    <w:p w14:paraId="659B26AF" w14:textId="51A6E0D6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суммы на число..</w:t>
      </w:r>
    </w:p>
    <w:p w14:paraId="2E1AB538" w14:textId="1604160F" w:rsidR="005E1C08" w:rsidRPr="00FE44CD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15).</w:t>
      </w:r>
    </w:p>
  </w:comment>
  <w:comment w:id="66" w:author="лариса" w:date="2022-09-03T20:04:00Z" w:initials="л">
    <w:p w14:paraId="6F86DE68" w14:textId="6501D588" w:rsidR="005E1C08" w:rsidRPr="00FE44CD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Связь между числами при де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лении.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16).</w:t>
      </w:r>
    </w:p>
  </w:comment>
  <w:comment w:id="67" w:author="лариса" w:date="2022-09-03T21:07:00Z" w:initials="л">
    <w:p w14:paraId="34A0FE85" w14:textId="0A03E120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Проверка деления.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17)</w:t>
      </w:r>
    </w:p>
    <w:p w14:paraId="2C491052" w14:textId="77777777" w:rsidR="005E1C08" w:rsidRPr="00C830FE" w:rsidRDefault="005E1C08" w:rsidP="00191D59">
      <w:pPr>
        <w:pStyle w:val="affa"/>
        <w:rPr>
          <w:lang w:val="ru-RU"/>
        </w:rPr>
      </w:pPr>
    </w:p>
  </w:comment>
  <w:comment w:id="68" w:author="лариса" w:date="2022-09-03T21:09:00Z" w:initials="л">
    <w:p w14:paraId="5C042FFF" w14:textId="735F0774" w:rsidR="005E1C08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Приёмы деления для случаев вида 87 : 29,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66 : 22.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</w:p>
    <w:p w14:paraId="1FADF3CA" w14:textId="75F0516F" w:rsidR="005E1C08" w:rsidRPr="00C830FE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с.18)</w:t>
      </w:r>
    </w:p>
  </w:comment>
  <w:comment w:id="69" w:author="лариса" w:date="2022-09-03T21:10:00Z" w:initials="л">
    <w:p w14:paraId="472FDF8B" w14:textId="5FE8D7A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умножения.</w:t>
      </w:r>
    </w:p>
    <w:p w14:paraId="1500EF4B" w14:textId="02A5FF7B" w:rsidR="005E1C08" w:rsidRPr="00812E5F" w:rsidRDefault="005E1C08" w:rsidP="00191D59">
      <w:pPr>
        <w:rPr>
          <w:lang w:val="ru-RU"/>
        </w:rPr>
      </w:pPr>
      <w:r>
        <w:rPr>
          <w:lang w:val="ru-RU"/>
        </w:rPr>
        <w:t>(Учебник, ч.2, с. 19).</w:t>
      </w:r>
    </w:p>
    <w:p w14:paraId="6E7B80AA" w14:textId="1917F572" w:rsidR="005E1C08" w:rsidRPr="00C830FE" w:rsidRDefault="005E1C08" w:rsidP="00191D59">
      <w:pPr>
        <w:pStyle w:val="affa"/>
        <w:rPr>
          <w:lang w:val="ru-RU"/>
        </w:rPr>
      </w:pPr>
    </w:p>
  </w:comment>
  <w:comment w:id="71" w:author="лариса" w:date="2022-09-03T19:41:00Z" w:initials="л">
    <w:p w14:paraId="5A4C0046" w14:textId="7777777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30B370BF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70" w:author="лариса" w:date="2022-09-03T21:12:00Z" w:initials="л">
    <w:p w14:paraId="6703CF1A" w14:textId="2107699D" w:rsidR="005E1C08" w:rsidRPr="00C830F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№73. Подбор материала учителем самостоятельно).</w:t>
      </w:r>
    </w:p>
  </w:comment>
  <w:comment w:id="72" w:author="лариса" w:date="2022-09-03T21:14:00Z" w:initials="л">
    <w:p w14:paraId="6146BF98" w14:textId="74BA2005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Решение уравнений на основе связи между компонента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деления.</w:t>
      </w:r>
    </w:p>
    <w:p w14:paraId="4FF7E042" w14:textId="65B97768" w:rsidR="005E1C08" w:rsidRPr="00C830FE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20).</w:t>
      </w:r>
    </w:p>
  </w:comment>
  <w:comment w:id="73" w:author="лариса" w:date="2022-09-03T21:16:00Z" w:initials="л">
    <w:p w14:paraId="5A974FD5" w14:textId="32C4A59A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по теме: «Решение уравнений на основе связи между компонента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деления».</w:t>
      </w:r>
    </w:p>
    <w:p w14:paraId="3D11C0E3" w14:textId="6D21AA4A" w:rsidR="005E1C08" w:rsidRPr="00A066D2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21).</w:t>
      </w:r>
    </w:p>
  </w:comment>
  <w:comment w:id="74" w:author="лариса" w:date="2022-09-03T21:18:00Z" w:initials="л">
    <w:p w14:paraId="6C86EA90" w14:textId="744FDE53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 остатком.</w:t>
      </w:r>
    </w:p>
    <w:p w14:paraId="7AA3ADCF" w14:textId="3711075F" w:rsidR="005E1C08" w:rsidRPr="00A066D2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26)</w:t>
      </w:r>
    </w:p>
  </w:comment>
  <w:comment w:id="75" w:author="лариса" w:date="2022-09-03T21:19:00Z" w:initials="л">
    <w:p w14:paraId="4EA284B7" w14:textId="7CB8DA8F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нахождения частного и остатка.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27-29).</w:t>
      </w:r>
    </w:p>
  </w:comment>
  <w:comment w:id="76" w:author="лариса" w:date="2022-09-03T21:22:00Z" w:initials="л">
    <w:p w14:paraId="0B40D769" w14:textId="2DD54325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 по теме: «Приёмы нахождения частного и остатка».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30-31).</w:t>
      </w:r>
    </w:p>
  </w:comment>
  <w:comment w:id="77" w:author="лариса" w:date="2022-09-03T19:41:00Z" w:initials="л">
    <w:p w14:paraId="35E37E1F" w14:textId="531AD67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№39). Подбор материала учителем самостоятельно).</w:t>
      </w:r>
    </w:p>
    <w:p w14:paraId="736A33DD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78" w:author="лариса" w:date="2022-09-03T21:29:00Z" w:initials="л">
    <w:p w14:paraId="53364442" w14:textId="65A98F23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с остатком. (Учебник, ч.2, с. 32).</w:t>
      </w:r>
    </w:p>
  </w:comment>
  <w:comment w:id="79" w:author="лариса" w:date="2022-09-03T21:30:00Z" w:initials="л">
    <w:p w14:paraId="269A5BB8" w14:textId="3B9C1497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E1C09">
        <w:rPr>
          <w:rFonts w:ascii="Times New Roman" w:eastAsia="Calibri" w:hAnsi="Times New Roman" w:cs="Times New Roman"/>
          <w:bCs/>
          <w:sz w:val="24"/>
          <w:szCs w:val="24"/>
          <w:lang w:val="ru-RU" w:eastAsia="ru-RU"/>
        </w:rPr>
        <w:t xml:space="preserve">Проект: </w:t>
      </w:r>
      <w:r w:rsidRPr="006E1C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«Задачи - расчёты».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 2, с. 36-37, с. 55). </w:t>
      </w:r>
    </w:p>
  </w:comment>
  <w:comment w:id="80" w:author="лариса" w:date="2022-09-03T21:46:00Z" w:initials="л">
    <w:p w14:paraId="2F040C1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из учебника</w:t>
      </w:r>
    </w:p>
    <w:p w14:paraId="120A0B96" w14:textId="49504B95" w:rsidR="005E1C08" w:rsidRPr="0007015E" w:rsidRDefault="005E1C08" w:rsidP="00191D59">
      <w:pPr>
        <w:pStyle w:val="affa"/>
        <w:rPr>
          <w:lang w:val="ru-RU"/>
        </w:rPr>
      </w:pPr>
      <w:r>
        <w:rPr>
          <w:lang w:val="ru-RU"/>
        </w:rPr>
        <w:t xml:space="preserve"> (ч.2, с. 42-46).</w:t>
      </w:r>
    </w:p>
  </w:comment>
  <w:comment w:id="81" w:author="лариса" w:date="2022-09-03T21:35:00Z" w:initials="л">
    <w:p w14:paraId="146C8EEC" w14:textId="599E1A1D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Увеличение и уменьшение числа в 10 раз, в 100 раз.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с.47).</w:t>
      </w:r>
    </w:p>
  </w:comment>
  <w:comment w:id="82" w:author="лариса" w:date="2022-09-03T21:48:00Z" w:initials="л">
    <w:p w14:paraId="54EA59F5" w14:textId="2D135360" w:rsidR="005E1C08" w:rsidRPr="000701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701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Замена трёхзначного числа суммой разрядных слагаемых.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48-49)</w:t>
      </w:r>
    </w:p>
  </w:comment>
  <w:comment w:id="83" w:author="лариса" w:date="2022-09-03T21:42:00Z" w:initials="л">
    <w:p w14:paraId="72377870" w14:textId="61B90071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Сравнение трёхзначных чисел.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с.50).</w:t>
      </w:r>
    </w:p>
  </w:comment>
  <w:comment w:id="84" w:author="лариса" w:date="2022-09-03T21:38:00Z" w:initials="л">
    <w:p w14:paraId="2EFD78AF" w14:textId="19DC4A2E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Определение общего числа единиц в числе.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(Учебник,ч.2, с.51).</w:t>
      </w:r>
    </w:p>
  </w:comment>
  <w:comment w:id="85" w:author="лариса" w:date="2022-09-03T21:56:00Z" w:initials="л">
    <w:p w14:paraId="71B94057" w14:textId="0D0585C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№5; 6.</w:t>
      </w:r>
    </w:p>
    <w:p w14:paraId="27E9DBA4" w14:textId="519BECD5" w:rsidR="005E1C08" w:rsidRPr="00F32819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самостоятельно.</w:t>
      </w:r>
    </w:p>
  </w:comment>
  <w:comment w:id="86" w:author="лариса" w:date="2022-09-04T15:34:00Z" w:initials="л">
    <w:p w14:paraId="5D3E7445" w14:textId="136A2DF0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самостоятельно.</w:t>
      </w:r>
    </w:p>
    <w:p w14:paraId="3B53A83E" w14:textId="77777777" w:rsidR="005E1C08" w:rsidRPr="007909EA" w:rsidRDefault="005E1C08">
      <w:pPr>
        <w:pStyle w:val="affa"/>
        <w:rPr>
          <w:lang w:val="ru-RU"/>
        </w:rPr>
      </w:pPr>
    </w:p>
  </w:comment>
  <w:comment w:id="87" w:author="лариса" w:date="2022-09-03T21:57:00Z" w:initials="л">
    <w:p w14:paraId="6447B2A0" w14:textId="0A6A26EC" w:rsidR="005E1C08" w:rsidRPr="00F3281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F3281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Единицы массы: килограмм, грамм.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с.54).</w:t>
      </w:r>
    </w:p>
  </w:comment>
  <w:comment w:id="88" w:author="лариса" w:date="2022-09-03T21:59:00Z" w:initials="л">
    <w:p w14:paraId="2563E98D" w14:textId="7A205CDA" w:rsidR="005E1C08" w:rsidRPr="00F32819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№61. Подбор материала учителем самостоятельно.</w:t>
      </w:r>
    </w:p>
  </w:comment>
  <w:comment w:id="89" w:author="лариса" w:date="2022-09-03T22:29:00Z" w:initials="л">
    <w:p w14:paraId="248E0190" w14:textId="0DD08C5A" w:rsidR="005E1C08" w:rsidRPr="00A10BC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Приемы письменных вычислений. (Учебник, ч.2, с. 70).</w:t>
      </w:r>
    </w:p>
  </w:comment>
  <w:comment w:id="90" w:author="лариса" w:date="2022-09-03T22:31:00Z" w:initials="л">
    <w:p w14:paraId="178B44DF" w14:textId="77777777" w:rsidR="005E1C08" w:rsidRPr="00F0275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сложения трехзначных чисел. (Учебник, ч.2, с.71).</w:t>
      </w:r>
    </w:p>
    <w:p w14:paraId="06FF0017" w14:textId="54DDE06C" w:rsidR="005E1C08" w:rsidRPr="00D40BD1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91" w:author="лариса" w:date="2022-09-03T22:16:00Z" w:initials="л">
    <w:p w14:paraId="1233DF90" w14:textId="294471F0" w:rsidR="005E1C08" w:rsidRPr="00E82E2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E82E29">
        <w:rPr>
          <w:lang w:val="ru-RU"/>
        </w:rPr>
        <w:t>Алгоритм письменного вычитания трехзначных чисел.</w:t>
      </w:r>
      <w:r>
        <w:rPr>
          <w:lang w:val="ru-RU"/>
        </w:rPr>
        <w:t xml:space="preserve"> (Учебник, ч.2, с. 72).</w:t>
      </w:r>
    </w:p>
  </w:comment>
  <w:comment w:id="92" w:author="лариса" w:date="2022-09-03T19:41:00Z" w:initials="л">
    <w:p w14:paraId="527EAD2F" w14:textId="77640AF0" w:rsidR="005E1C08" w:rsidRPr="00C16B65" w:rsidRDefault="005E1C08" w:rsidP="00F3281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№117). Подбор материала учителем самостоятельно).</w:t>
      </w:r>
    </w:p>
    <w:p w14:paraId="60C6C614" w14:textId="77777777" w:rsidR="005E1C08" w:rsidRPr="00167D28" w:rsidRDefault="005E1C08" w:rsidP="00F32819">
      <w:pPr>
        <w:pStyle w:val="affa"/>
        <w:rPr>
          <w:lang w:val="ru-RU"/>
        </w:rPr>
      </w:pPr>
    </w:p>
  </w:comment>
  <w:comment w:id="93" w:author="лариса" w:date="2022-09-07T15:16:00Z" w:initials="л">
    <w:p w14:paraId="2BFAAF77" w14:textId="358AC75F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№106</w:t>
      </w:r>
    </w:p>
  </w:comment>
  <w:comment w:id="94" w:author="лариса" w:date="2022-09-04T15:56:00Z" w:initials="л">
    <w:p w14:paraId="41FD8C81" w14:textId="3318EBBF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88).</w:t>
      </w:r>
    </w:p>
  </w:comment>
  <w:comment w:id="95" w:author="лариса" w:date="2022-09-04T15:58:00Z" w:initials="л">
    <w:p w14:paraId="5E18CA4A" w14:textId="1FF27F1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89.)</w:t>
      </w:r>
    </w:p>
  </w:comment>
  <w:comment w:id="96" w:author="лариса" w:date="2022-09-04T15:56:00Z" w:initials="л">
    <w:p w14:paraId="21007209" w14:textId="42FEF6A4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90).</w:t>
      </w:r>
    </w:p>
  </w:comment>
  <w:comment w:id="97" w:author="лариса" w:date="2022-09-04T16:07:00Z" w:initials="л">
    <w:p w14:paraId="3004C7CB" w14:textId="2A491C96" w:rsidR="005E1C08" w:rsidRPr="0022724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91).</w:t>
      </w:r>
    </w:p>
  </w:comment>
  <w:comment w:id="98" w:author="лариса" w:date="2022-09-04T15:59:00Z" w:initials="л">
    <w:p w14:paraId="5F743600" w14:textId="41190191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92).</w:t>
      </w:r>
    </w:p>
  </w:comment>
  <w:comment w:id="99" w:author="лариса" w:date="2022-09-04T16:01:00Z" w:initials="л">
    <w:p w14:paraId="775DEF90" w14:textId="545CD4CC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93-94).</w:t>
      </w:r>
    </w:p>
  </w:comment>
  <w:comment w:id="100" w:author="лариса" w:date="2022-09-04T16:15:00Z" w:initials="л">
    <w:p w14:paraId="1A61AD44" w14:textId="69297D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53. Подбор материала учителем самостоятельно.</w:t>
      </w:r>
    </w:p>
  </w:comment>
  <w:comment w:id="101" w:author="лариса" w:date="2022-09-04T16:13:00Z" w:initials="л">
    <w:p w14:paraId="3CF72350" w14:textId="75989747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умножением. (Учебник, ч.2, с.95)</w:t>
      </w:r>
    </w:p>
  </w:comment>
  <w:comment w:id="102" w:author="лариса" w:date="2022-09-04T15:59:00Z" w:initials="л">
    <w:p w14:paraId="3063D13F" w14:textId="373CAC2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96).</w:t>
      </w:r>
    </w:p>
  </w:comment>
  <w:comment w:id="103" w:author="лариса" w:date="2022-09-04T16:20:00Z" w:initials="л">
    <w:p w14:paraId="4E361486" w14:textId="21C7C8D4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97</w:t>
      </w:r>
    </w:p>
  </w:comment>
  <w:comment w:id="104" w:author="лариса" w:date="2022-09-04T16:21:00Z" w:initials="л">
    <w:p w14:paraId="50731541" w14:textId="62E5C066" w:rsidR="005E1C08" w:rsidRPr="009821A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98.</w:t>
      </w:r>
    </w:p>
  </w:comment>
  <w:comment w:id="105" w:author="лариса" w:date="2022-09-04T16:23:00Z" w:initials="л">
    <w:p w14:paraId="4EAC474E" w14:textId="4D6546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124-125. Подбор материала учителем самостоятельно.</w:t>
      </w:r>
    </w:p>
  </w:comment>
  <w:comment w:id="106" w:author="лариса" w:date="2022-09-04T16:24:00Z" w:initials="л">
    <w:p w14:paraId="214520BA" w14:textId="6DE243F0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№126. Подбор материала учителем самостоятельно.</w:t>
      </w:r>
    </w:p>
  </w:comment>
  <w:comment w:id="107" w:author="лариса" w:date="2022-09-04T16:26:00Z" w:initials="л">
    <w:p w14:paraId="522F098C" w14:textId="202B7878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08" w:author="лариса" w:date="2022-09-04T16:28:00Z" w:initials="л">
    <w:p w14:paraId="54BB023E" w14:textId="686A856C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№115. Подбор материала учителем самотоятельно.</w:t>
      </w:r>
    </w:p>
  </w:comment>
  <w:comment w:id="109" w:author="лариса" w:date="2022-09-04T16:29:00Z" w:initials="л">
    <w:p w14:paraId="598D6264" w14:textId="650536A7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10" w:author="лариса" w:date="2022-08-14T04:24:00Z" w:initials="л">
    <w:p w14:paraId="6073783E" w14:textId="77777777" w:rsidR="005E1C08" w:rsidRPr="006D1182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0624D2" w15:done="0"/>
  <w15:commentEx w15:paraId="1DDDE40F" w15:done="0"/>
  <w15:commentEx w15:paraId="224D3C15" w15:done="0"/>
  <w15:commentEx w15:paraId="5AB255DB" w15:done="0"/>
  <w15:commentEx w15:paraId="11EDE73D" w15:done="0"/>
  <w15:commentEx w15:paraId="3F53E466" w15:done="0"/>
  <w15:commentEx w15:paraId="127A30BF" w15:done="0"/>
  <w15:commentEx w15:paraId="63D55109" w15:done="0"/>
  <w15:commentEx w15:paraId="5D3F86A3" w15:done="0"/>
  <w15:commentEx w15:paraId="0D2D5D1D" w15:done="0"/>
  <w15:commentEx w15:paraId="54C370A9" w15:done="0"/>
  <w15:commentEx w15:paraId="6A7ED4EC" w15:done="0"/>
  <w15:commentEx w15:paraId="71853313" w15:done="0"/>
  <w15:commentEx w15:paraId="2E0F4E1C" w15:done="0"/>
  <w15:commentEx w15:paraId="0C9AA7C2" w15:done="0"/>
  <w15:commentEx w15:paraId="1EF771E7" w15:done="0"/>
  <w15:commentEx w15:paraId="6A5CAA0B" w15:done="0"/>
  <w15:commentEx w15:paraId="16B60892" w15:done="0"/>
  <w15:commentEx w15:paraId="77398DCC" w15:done="0"/>
  <w15:commentEx w15:paraId="0CC3D5A0" w15:done="0"/>
  <w15:commentEx w15:paraId="00A68E2F" w15:done="0"/>
  <w15:commentEx w15:paraId="36180BBD" w15:done="0"/>
  <w15:commentEx w15:paraId="68E3FA48" w15:done="0"/>
  <w15:commentEx w15:paraId="19678FF9" w15:done="0"/>
  <w15:commentEx w15:paraId="4402F6FC" w15:done="0"/>
  <w15:commentEx w15:paraId="6AA9A776" w15:done="0"/>
  <w15:commentEx w15:paraId="795B389E" w15:done="0"/>
  <w15:commentEx w15:paraId="2A3BFD4D" w15:done="0"/>
  <w15:commentEx w15:paraId="4FA151BB" w15:done="0"/>
  <w15:commentEx w15:paraId="22817C3B" w15:done="0"/>
  <w15:commentEx w15:paraId="15CBB803" w15:done="0"/>
  <w15:commentEx w15:paraId="2D21D3F7" w15:done="0"/>
  <w15:commentEx w15:paraId="7BD3578F" w15:done="0"/>
  <w15:commentEx w15:paraId="35973BF7" w15:done="0"/>
  <w15:commentEx w15:paraId="4A24588E" w15:done="0"/>
  <w15:commentEx w15:paraId="15F594B8" w15:done="0"/>
  <w15:commentEx w15:paraId="187A0AA2" w15:done="0"/>
  <w15:commentEx w15:paraId="1494C9E3" w15:done="0"/>
  <w15:commentEx w15:paraId="25A4C920" w15:done="0"/>
  <w15:commentEx w15:paraId="0F79DA75" w15:done="0"/>
  <w15:commentEx w15:paraId="7009F53E" w15:done="0"/>
  <w15:commentEx w15:paraId="5F7D0C5A" w15:done="0"/>
  <w15:commentEx w15:paraId="6BDD0793" w15:done="0"/>
  <w15:commentEx w15:paraId="3DB0D87D" w15:done="0"/>
  <w15:commentEx w15:paraId="1E212A07" w15:done="0"/>
  <w15:commentEx w15:paraId="6A16C3D3" w15:done="0"/>
  <w15:commentEx w15:paraId="0DF1516F" w15:done="0"/>
  <w15:commentEx w15:paraId="32B8C95D" w15:done="0"/>
  <w15:commentEx w15:paraId="3D520E89" w15:done="0"/>
  <w15:commentEx w15:paraId="7FAD7BE5" w15:done="0"/>
  <w15:commentEx w15:paraId="75542420" w15:done="0"/>
  <w15:commentEx w15:paraId="3E76290E" w15:done="0"/>
  <w15:commentEx w15:paraId="35F9BC5C" w15:done="0"/>
  <w15:commentEx w15:paraId="2D620037" w15:done="0"/>
  <w15:commentEx w15:paraId="061DC968" w15:done="0"/>
  <w15:commentEx w15:paraId="2B762863" w15:done="0"/>
  <w15:commentEx w15:paraId="2584E45F" w15:done="0"/>
  <w15:commentEx w15:paraId="28E2B9FC" w15:done="0"/>
  <w15:commentEx w15:paraId="71AB0183" w15:done="0"/>
  <w15:commentEx w15:paraId="3A2CA897" w15:done="0"/>
  <w15:commentEx w15:paraId="26B9C8BE" w15:done="0"/>
  <w15:commentEx w15:paraId="681C3341" w15:done="0"/>
  <w15:commentEx w15:paraId="74A978ED" w15:done="0"/>
  <w15:commentEx w15:paraId="243A68B4" w15:done="0"/>
  <w15:commentEx w15:paraId="2E1AB538" w15:done="0"/>
  <w15:commentEx w15:paraId="6F86DE68" w15:done="0"/>
  <w15:commentEx w15:paraId="2C491052" w15:done="0"/>
  <w15:commentEx w15:paraId="1FADF3CA" w15:done="0"/>
  <w15:commentEx w15:paraId="6E7B80AA" w15:done="0"/>
  <w15:commentEx w15:paraId="30B370BF" w15:done="0"/>
  <w15:commentEx w15:paraId="6703CF1A" w15:done="0"/>
  <w15:commentEx w15:paraId="4FF7E042" w15:done="0"/>
  <w15:commentEx w15:paraId="3D11C0E3" w15:done="0"/>
  <w15:commentEx w15:paraId="7AA3ADCF" w15:done="0"/>
  <w15:commentEx w15:paraId="4EA284B7" w15:done="0"/>
  <w15:commentEx w15:paraId="0B40D769" w15:done="0"/>
  <w15:commentEx w15:paraId="736A33DD" w15:done="0"/>
  <w15:commentEx w15:paraId="53364442" w15:done="0"/>
  <w15:commentEx w15:paraId="269A5BB8" w15:done="0"/>
  <w15:commentEx w15:paraId="120A0B96" w15:done="0"/>
  <w15:commentEx w15:paraId="146C8EEC" w15:done="0"/>
  <w15:commentEx w15:paraId="54EA59F5" w15:done="0"/>
  <w15:commentEx w15:paraId="72377870" w15:done="0"/>
  <w15:commentEx w15:paraId="2EFD78AF" w15:done="0"/>
  <w15:commentEx w15:paraId="27E9DBA4" w15:done="0"/>
  <w15:commentEx w15:paraId="3B53A83E" w15:done="0"/>
  <w15:commentEx w15:paraId="6447B2A0" w15:done="0"/>
  <w15:commentEx w15:paraId="2563E98D" w15:done="0"/>
  <w15:commentEx w15:paraId="248E0190" w15:done="0"/>
  <w15:commentEx w15:paraId="06FF0017" w15:done="0"/>
  <w15:commentEx w15:paraId="1233DF90" w15:done="0"/>
  <w15:commentEx w15:paraId="60C6C614" w15:done="0"/>
  <w15:commentEx w15:paraId="2BFAAF77" w15:done="0"/>
  <w15:commentEx w15:paraId="41FD8C81" w15:done="0"/>
  <w15:commentEx w15:paraId="5E18CA4A" w15:done="0"/>
  <w15:commentEx w15:paraId="21007209" w15:done="0"/>
  <w15:commentEx w15:paraId="3004C7CB" w15:done="0"/>
  <w15:commentEx w15:paraId="5F743600" w15:done="0"/>
  <w15:commentEx w15:paraId="775DEF90" w15:done="0"/>
  <w15:commentEx w15:paraId="1A61AD44" w15:done="0"/>
  <w15:commentEx w15:paraId="3CF72350" w15:done="0"/>
  <w15:commentEx w15:paraId="3063D13F" w15:done="0"/>
  <w15:commentEx w15:paraId="4E361486" w15:done="0"/>
  <w15:commentEx w15:paraId="50731541" w15:done="0"/>
  <w15:commentEx w15:paraId="4EAC474E" w15:done="0"/>
  <w15:commentEx w15:paraId="214520BA" w15:done="0"/>
  <w15:commentEx w15:paraId="522F098C" w15:done="0"/>
  <w15:commentEx w15:paraId="54BB023E" w15:done="0"/>
  <w15:commentEx w15:paraId="598D6264" w15:done="0"/>
  <w15:commentEx w15:paraId="6073783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325009"/>
    <w:multiLevelType w:val="hybridMultilevel"/>
    <w:tmpl w:val="70086948"/>
    <w:lvl w:ilvl="0" w:tplc="F4F6266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E4192"/>
    <w:multiLevelType w:val="hybridMultilevel"/>
    <w:tmpl w:val="5E322F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37F6F"/>
    <w:multiLevelType w:val="hybridMultilevel"/>
    <w:tmpl w:val="30662C7C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2" w15:restartNumberingAfterBreak="0">
    <w:nsid w:val="34765BCC"/>
    <w:multiLevelType w:val="hybridMultilevel"/>
    <w:tmpl w:val="E0E2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73789"/>
    <w:multiLevelType w:val="hybridMultilevel"/>
    <w:tmpl w:val="4FB2D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796"/>
    <w:rsid w:val="00023BF0"/>
    <w:rsid w:val="00034616"/>
    <w:rsid w:val="00037C53"/>
    <w:rsid w:val="0006063C"/>
    <w:rsid w:val="00065C39"/>
    <w:rsid w:val="0007015E"/>
    <w:rsid w:val="00072C15"/>
    <w:rsid w:val="000A0060"/>
    <w:rsid w:val="000A67E8"/>
    <w:rsid w:val="000B7E10"/>
    <w:rsid w:val="000D5E79"/>
    <w:rsid w:val="000E577C"/>
    <w:rsid w:val="000F0359"/>
    <w:rsid w:val="000F2FB5"/>
    <w:rsid w:val="000F363B"/>
    <w:rsid w:val="00110A1F"/>
    <w:rsid w:val="00127275"/>
    <w:rsid w:val="00147BFF"/>
    <w:rsid w:val="0015074B"/>
    <w:rsid w:val="00156616"/>
    <w:rsid w:val="00167D28"/>
    <w:rsid w:val="0017099D"/>
    <w:rsid w:val="00184B72"/>
    <w:rsid w:val="00187E36"/>
    <w:rsid w:val="00191D59"/>
    <w:rsid w:val="001A1E0B"/>
    <w:rsid w:val="001D16D8"/>
    <w:rsid w:val="001D36B0"/>
    <w:rsid w:val="001D373E"/>
    <w:rsid w:val="001E6D8B"/>
    <w:rsid w:val="001F0508"/>
    <w:rsid w:val="002106A1"/>
    <w:rsid w:val="002171F6"/>
    <w:rsid w:val="00217E5E"/>
    <w:rsid w:val="0022162E"/>
    <w:rsid w:val="0022724B"/>
    <w:rsid w:val="00227828"/>
    <w:rsid w:val="00230D3A"/>
    <w:rsid w:val="00254055"/>
    <w:rsid w:val="002750FA"/>
    <w:rsid w:val="002808AE"/>
    <w:rsid w:val="00294728"/>
    <w:rsid w:val="0029639D"/>
    <w:rsid w:val="002A5D34"/>
    <w:rsid w:val="002B5F59"/>
    <w:rsid w:val="002C4795"/>
    <w:rsid w:val="00302C46"/>
    <w:rsid w:val="00306E80"/>
    <w:rsid w:val="00325921"/>
    <w:rsid w:val="00326F90"/>
    <w:rsid w:val="00344131"/>
    <w:rsid w:val="003568E2"/>
    <w:rsid w:val="003750F4"/>
    <w:rsid w:val="00376B75"/>
    <w:rsid w:val="00384958"/>
    <w:rsid w:val="003C24B0"/>
    <w:rsid w:val="003D18A3"/>
    <w:rsid w:val="003E6D4B"/>
    <w:rsid w:val="003E7D2C"/>
    <w:rsid w:val="003F69C8"/>
    <w:rsid w:val="00403822"/>
    <w:rsid w:val="00427575"/>
    <w:rsid w:val="00430955"/>
    <w:rsid w:val="00462B22"/>
    <w:rsid w:val="00466E73"/>
    <w:rsid w:val="004B5D41"/>
    <w:rsid w:val="004B61EE"/>
    <w:rsid w:val="004C4379"/>
    <w:rsid w:val="004D205D"/>
    <w:rsid w:val="004D2B43"/>
    <w:rsid w:val="004E4EAB"/>
    <w:rsid w:val="004F3476"/>
    <w:rsid w:val="00527A67"/>
    <w:rsid w:val="005417AB"/>
    <w:rsid w:val="00542C86"/>
    <w:rsid w:val="00552602"/>
    <w:rsid w:val="00554EF5"/>
    <w:rsid w:val="00570317"/>
    <w:rsid w:val="00574567"/>
    <w:rsid w:val="00594FC2"/>
    <w:rsid w:val="005A24C2"/>
    <w:rsid w:val="005C2AE3"/>
    <w:rsid w:val="005C73EE"/>
    <w:rsid w:val="005D1843"/>
    <w:rsid w:val="005D45DD"/>
    <w:rsid w:val="005D6816"/>
    <w:rsid w:val="005E1C08"/>
    <w:rsid w:val="005E39E2"/>
    <w:rsid w:val="00602704"/>
    <w:rsid w:val="0066639F"/>
    <w:rsid w:val="00667FF3"/>
    <w:rsid w:val="00672F87"/>
    <w:rsid w:val="00682B5F"/>
    <w:rsid w:val="0069204C"/>
    <w:rsid w:val="0069466D"/>
    <w:rsid w:val="006B426F"/>
    <w:rsid w:val="006B4C84"/>
    <w:rsid w:val="006D1182"/>
    <w:rsid w:val="006D26AF"/>
    <w:rsid w:val="006E1C09"/>
    <w:rsid w:val="006E6FA0"/>
    <w:rsid w:val="007240A6"/>
    <w:rsid w:val="00734F70"/>
    <w:rsid w:val="0076158B"/>
    <w:rsid w:val="00785701"/>
    <w:rsid w:val="007909EA"/>
    <w:rsid w:val="00791ED9"/>
    <w:rsid w:val="007C14C3"/>
    <w:rsid w:val="007C7B8B"/>
    <w:rsid w:val="007E1262"/>
    <w:rsid w:val="007F08A6"/>
    <w:rsid w:val="00812E5F"/>
    <w:rsid w:val="0082348B"/>
    <w:rsid w:val="00830C63"/>
    <w:rsid w:val="00852128"/>
    <w:rsid w:val="008613AB"/>
    <w:rsid w:val="00867993"/>
    <w:rsid w:val="00872723"/>
    <w:rsid w:val="0087479F"/>
    <w:rsid w:val="008D387C"/>
    <w:rsid w:val="009821AA"/>
    <w:rsid w:val="00984474"/>
    <w:rsid w:val="00991EBA"/>
    <w:rsid w:val="009C4EB4"/>
    <w:rsid w:val="009D219C"/>
    <w:rsid w:val="009E093E"/>
    <w:rsid w:val="009F5389"/>
    <w:rsid w:val="009F7EAB"/>
    <w:rsid w:val="00A066D2"/>
    <w:rsid w:val="00A10BC7"/>
    <w:rsid w:val="00A111CF"/>
    <w:rsid w:val="00A3178F"/>
    <w:rsid w:val="00A35151"/>
    <w:rsid w:val="00A37760"/>
    <w:rsid w:val="00A7144B"/>
    <w:rsid w:val="00AA1D8D"/>
    <w:rsid w:val="00AC3A76"/>
    <w:rsid w:val="00AC40DF"/>
    <w:rsid w:val="00AC52DD"/>
    <w:rsid w:val="00AE5D3F"/>
    <w:rsid w:val="00AE7B0B"/>
    <w:rsid w:val="00B21F64"/>
    <w:rsid w:val="00B326BA"/>
    <w:rsid w:val="00B42030"/>
    <w:rsid w:val="00B47730"/>
    <w:rsid w:val="00B56992"/>
    <w:rsid w:val="00B635A9"/>
    <w:rsid w:val="00B803FA"/>
    <w:rsid w:val="00BA1717"/>
    <w:rsid w:val="00BA6809"/>
    <w:rsid w:val="00BF42F7"/>
    <w:rsid w:val="00C16B65"/>
    <w:rsid w:val="00C24C64"/>
    <w:rsid w:val="00C34807"/>
    <w:rsid w:val="00C44E37"/>
    <w:rsid w:val="00C54623"/>
    <w:rsid w:val="00C55683"/>
    <w:rsid w:val="00C80716"/>
    <w:rsid w:val="00C830FE"/>
    <w:rsid w:val="00CA249A"/>
    <w:rsid w:val="00CB0664"/>
    <w:rsid w:val="00CD41AE"/>
    <w:rsid w:val="00D025A0"/>
    <w:rsid w:val="00D24CC2"/>
    <w:rsid w:val="00D40BD1"/>
    <w:rsid w:val="00D43976"/>
    <w:rsid w:val="00D50001"/>
    <w:rsid w:val="00D571D2"/>
    <w:rsid w:val="00D62365"/>
    <w:rsid w:val="00D9102F"/>
    <w:rsid w:val="00DA3B5B"/>
    <w:rsid w:val="00E1641E"/>
    <w:rsid w:val="00E17FC6"/>
    <w:rsid w:val="00E312DE"/>
    <w:rsid w:val="00E3690B"/>
    <w:rsid w:val="00E45726"/>
    <w:rsid w:val="00E5634A"/>
    <w:rsid w:val="00E62391"/>
    <w:rsid w:val="00E71543"/>
    <w:rsid w:val="00E75138"/>
    <w:rsid w:val="00E82E29"/>
    <w:rsid w:val="00E86C8A"/>
    <w:rsid w:val="00EA6FCD"/>
    <w:rsid w:val="00EC101B"/>
    <w:rsid w:val="00EE7E9E"/>
    <w:rsid w:val="00F005D8"/>
    <w:rsid w:val="00F02757"/>
    <w:rsid w:val="00F32819"/>
    <w:rsid w:val="00F43798"/>
    <w:rsid w:val="00F704BC"/>
    <w:rsid w:val="00F949BF"/>
    <w:rsid w:val="00F95049"/>
    <w:rsid w:val="00F961C7"/>
    <w:rsid w:val="00FC44C3"/>
    <w:rsid w:val="00FC693F"/>
    <w:rsid w:val="00FE44CD"/>
    <w:rsid w:val="00FF214E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048F6"/>
  <w15:docId w15:val="{E88AD22A-BD74-4EF1-AE58-65D0CFEC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949BF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0D5E79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0D5E79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0D5E7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D5E79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D5E79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0D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0D5E79"/>
    <w:rPr>
      <w:rFonts w:ascii="Segoe UI" w:hAnsi="Segoe UI" w:cs="Segoe UI"/>
      <w:sz w:val="18"/>
      <w:szCs w:val="18"/>
    </w:rPr>
  </w:style>
  <w:style w:type="paragraph" w:styleId="afff0">
    <w:name w:val="Normal (Web)"/>
    <w:basedOn w:val="a1"/>
    <w:uiPriority w:val="99"/>
    <w:semiHidden/>
    <w:unhideWhenUsed/>
    <w:rsid w:val="005A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99" Type="http://schemas.openxmlformats.org/officeDocument/2006/relationships/hyperlink" Target="https://www.plickers.com/" TargetMode="External"/><Relationship Id="rId303" Type="http://schemas.openxmlformats.org/officeDocument/2006/relationships/hyperlink" Target="https://www.yaklass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268" Type="http://schemas.openxmlformats.org/officeDocument/2006/relationships/hyperlink" Target="https://www.yaklass.ru/" TargetMode="External"/><Relationship Id="rId289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zipgrade.com/" TargetMode="External"/><Relationship Id="rId304" Type="http://schemas.openxmlformats.org/officeDocument/2006/relationships/hyperlink" Target="https://www.zipgrade.com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269" Type="http://schemas.openxmlformats.org/officeDocument/2006/relationships/hyperlink" Target="https://www.zipgrade.com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280" Type="http://schemas.openxmlformats.org/officeDocument/2006/relationships/hyperlink" Target="https://uchi.ru/" TargetMode="External"/><Relationship Id="rId54" Type="http://schemas.openxmlformats.org/officeDocument/2006/relationships/hyperlink" Target="https://www.plickers.com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learningapps.org/" TargetMode="External"/><Relationship Id="rId291" Type="http://schemas.openxmlformats.org/officeDocument/2006/relationships/hyperlink" Target="https://learningapps.org/" TargetMode="External"/><Relationship Id="rId305" Type="http://schemas.openxmlformats.org/officeDocument/2006/relationships/hyperlink" Target="https://learningapps.org/" TargetMode="External"/><Relationship Id="rId44" Type="http://schemas.openxmlformats.org/officeDocument/2006/relationships/hyperlink" Target="https://www.yaklass.ru/" TargetMode="External"/><Relationship Id="rId65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51" Type="http://schemas.openxmlformats.org/officeDocument/2006/relationships/hyperlink" Target="https://learningapps.org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7" Type="http://schemas.openxmlformats.org/officeDocument/2006/relationships/hyperlink" Target="https://learningapps.org/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education.yandex.ru/" TargetMode="External"/><Relationship Id="rId281" Type="http://schemas.openxmlformats.org/officeDocument/2006/relationships/hyperlink" Target="https://education.yandex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41" Type="http://schemas.openxmlformats.org/officeDocument/2006/relationships/hyperlink" Target="https://education.yandex.ru/" TargetMode="External"/><Relationship Id="rId7" Type="http://schemas.openxmlformats.org/officeDocument/2006/relationships/hyperlink" Target="https://uchi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8" Type="http://schemas.openxmlformats.org/officeDocument/2006/relationships/hyperlink" Target="https://education.yandex.ru/" TargetMode="External"/><Relationship Id="rId23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71" Type="http://schemas.openxmlformats.org/officeDocument/2006/relationships/hyperlink" Target="https://www.plickers.com/" TargetMode="External"/><Relationship Id="rId292" Type="http://schemas.openxmlformats.org/officeDocument/2006/relationships/hyperlink" Target="https://www.plickers.com/" TargetMode="External"/><Relationship Id="rId306" Type="http://schemas.openxmlformats.org/officeDocument/2006/relationships/hyperlink" Target="https://www.plickers.com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301" Type="http://schemas.openxmlformats.org/officeDocument/2006/relationships/hyperlink" Target="https://uchi.ru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hyperlink" Target="https://www.yaklass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282" Type="http://schemas.openxmlformats.org/officeDocument/2006/relationships/hyperlink" Target="https://www.yaklass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education.yandex.ru/" TargetMode="External"/><Relationship Id="rId307" Type="http://schemas.openxmlformats.org/officeDocument/2006/relationships/comments" Target="comments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267" Type="http://schemas.openxmlformats.org/officeDocument/2006/relationships/hyperlink" Target="https://education.yandex.ru/" TargetMode="External"/><Relationship Id="rId288" Type="http://schemas.openxmlformats.org/officeDocument/2006/relationships/hyperlink" Target="https://education.yandex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openxmlformats.org/officeDocument/2006/relationships/hyperlink" Target="https://www.zipgrade.com/" TargetMode="External"/><Relationship Id="rId283" Type="http://schemas.openxmlformats.org/officeDocument/2006/relationships/hyperlink" Target="https://www.zipgrade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78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microsoft.com/office/2011/relationships/commentsExtended" Target="commentsExtended.xm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s://learningapps.org/" TargetMode="External"/><Relationship Id="rId284" Type="http://schemas.openxmlformats.org/officeDocument/2006/relationships/hyperlink" Target="https://learningapps.org/" TargetMode="Externa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4" Type="http://schemas.openxmlformats.org/officeDocument/2006/relationships/hyperlink" Target="https://education.yandex.ru/" TargetMode="External"/><Relationship Id="rId295" Type="http://schemas.openxmlformats.org/officeDocument/2006/relationships/hyperlink" Target="https://education.yandex.ru/" TargetMode="External"/><Relationship Id="rId309" Type="http://schemas.openxmlformats.org/officeDocument/2006/relationships/fontTable" Target="fontTable.xm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264" Type="http://schemas.openxmlformats.org/officeDocument/2006/relationships/hyperlink" Target="https://www.plickers.com/" TargetMode="External"/><Relationship Id="rId285" Type="http://schemas.openxmlformats.org/officeDocument/2006/relationships/hyperlink" Target="https://www.plickers.com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310" Type="http://schemas.microsoft.com/office/2011/relationships/people" Target="people.xm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275" Type="http://schemas.openxmlformats.org/officeDocument/2006/relationships/hyperlink" Target="https://www.yaklass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learningapps.org/" TargetMode="External"/><Relationship Id="rId81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theme" Target="theme/theme1.xm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34" Type="http://schemas.openxmlformats.org/officeDocument/2006/relationships/hyperlink" Target="https://www.zipgr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5" Type="http://schemas.openxmlformats.org/officeDocument/2006/relationships/hyperlink" Target="https://www.zipgrade.com/" TargetMode="External"/><Relationship Id="rId276" Type="http://schemas.openxmlformats.org/officeDocument/2006/relationships/hyperlink" Target="https://www.zipgrade.com/" TargetMode="External"/><Relationship Id="rId297" Type="http://schemas.openxmlformats.org/officeDocument/2006/relationships/hyperlink" Target="https://www.zipgr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8415E1-B631-4542-8101-DFD233F1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5399</TotalTime>
  <Pages>47</Pages>
  <Words>13931</Words>
  <Characters>79407</Characters>
  <Application>Microsoft Office Word</Application>
  <DocSecurity>0</DocSecurity>
  <Lines>661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пису</cp:lastModifiedBy>
  <cp:revision>40</cp:revision>
  <dcterms:created xsi:type="dcterms:W3CDTF">2013-12-23T23:15:00Z</dcterms:created>
  <dcterms:modified xsi:type="dcterms:W3CDTF">2022-09-17T11:23:00Z</dcterms:modified>
  <cp:category/>
</cp:coreProperties>
</file>